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009" w:rsidRDefault="00EE1009">
      <w:pPr>
        <w:autoSpaceDE w:val="0"/>
        <w:autoSpaceDN w:val="0"/>
        <w:spacing w:after="78" w:line="220" w:lineRule="exact"/>
      </w:pPr>
    </w:p>
    <w:p w:rsidR="00EE1009" w:rsidRPr="00B809D3" w:rsidRDefault="00B809D3" w:rsidP="00B809D3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B809D3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EE1009" w:rsidRPr="00B809D3" w:rsidRDefault="00B809D3" w:rsidP="00B809D3">
      <w:pPr>
        <w:autoSpaceDE w:val="0"/>
        <w:autoSpaceDN w:val="0"/>
        <w:spacing w:after="0" w:line="230" w:lineRule="auto"/>
        <w:ind w:left="2286"/>
        <w:rPr>
          <w:lang w:val="ru-RU"/>
        </w:rPr>
      </w:pPr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EE1009" w:rsidRPr="00B809D3" w:rsidRDefault="00B809D3" w:rsidP="00B809D3">
      <w:pPr>
        <w:tabs>
          <w:tab w:val="left" w:pos="3986"/>
        </w:tabs>
        <w:autoSpaceDE w:val="0"/>
        <w:autoSpaceDN w:val="0"/>
        <w:spacing w:after="0" w:line="262" w:lineRule="auto"/>
        <w:ind w:left="522" w:right="144"/>
        <w:rPr>
          <w:lang w:val="ru-RU"/>
        </w:rPr>
      </w:pPr>
      <w:proofErr w:type="spellStart"/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>МКУ</w:t>
      </w:r>
      <w:proofErr w:type="spellEnd"/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 xml:space="preserve"> "Отдел образования Исполнительного комитета </w:t>
      </w:r>
      <w:proofErr w:type="spellStart"/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 </w:t>
      </w:r>
      <w:r w:rsidRPr="00B809D3">
        <w:rPr>
          <w:lang w:val="ru-RU"/>
        </w:rPr>
        <w:tab/>
      </w:r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>Республики Татарстан"</w:t>
      </w:r>
    </w:p>
    <w:p w:rsidR="00EE1009" w:rsidRDefault="00B809D3" w:rsidP="00B809D3">
      <w:pPr>
        <w:autoSpaceDE w:val="0"/>
        <w:autoSpaceDN w:val="0"/>
        <w:spacing w:after="0" w:line="230" w:lineRule="auto"/>
        <w:ind w:right="3256"/>
        <w:jc w:val="right"/>
        <w:rPr>
          <w:rFonts w:ascii="Times New Roman" w:eastAsia="Times New Roman" w:hAnsi="Times New Roman"/>
          <w:color w:val="000000"/>
          <w:sz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МБОУ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"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Табар-Черкийская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СОШ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"</w:t>
      </w:r>
    </w:p>
    <w:p w:rsidR="00B809D3" w:rsidRDefault="00B809D3" w:rsidP="00B809D3">
      <w:pPr>
        <w:autoSpaceDE w:val="0"/>
        <w:autoSpaceDN w:val="0"/>
        <w:spacing w:after="0" w:line="230" w:lineRule="auto"/>
        <w:ind w:right="3256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B809D3" w:rsidRDefault="00B809D3" w:rsidP="00B809D3">
      <w:pPr>
        <w:autoSpaceDE w:val="0"/>
        <w:autoSpaceDN w:val="0"/>
        <w:spacing w:after="0" w:line="230" w:lineRule="auto"/>
        <w:ind w:right="3256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B809D3" w:rsidRDefault="00B809D3" w:rsidP="00B809D3">
      <w:pPr>
        <w:autoSpaceDE w:val="0"/>
        <w:autoSpaceDN w:val="0"/>
        <w:spacing w:after="0" w:line="230" w:lineRule="auto"/>
        <w:ind w:right="3256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B809D3" w:rsidRDefault="00B809D3" w:rsidP="00B809D3">
      <w:pPr>
        <w:autoSpaceDE w:val="0"/>
        <w:autoSpaceDN w:val="0"/>
        <w:spacing w:after="0" w:line="230" w:lineRule="auto"/>
        <w:ind w:right="3256"/>
        <w:jc w:val="right"/>
        <w:rPr>
          <w:rFonts w:ascii="Times New Roman" w:eastAsia="Times New Roman" w:hAnsi="Times New Roman"/>
          <w:color w:val="000000"/>
          <w:sz w:val="24"/>
        </w:rPr>
      </w:pPr>
    </w:p>
    <w:p w:rsidR="00B809D3" w:rsidRDefault="00B809D3" w:rsidP="00B809D3">
      <w:pPr>
        <w:autoSpaceDE w:val="0"/>
        <w:autoSpaceDN w:val="0"/>
        <w:spacing w:after="0" w:line="230" w:lineRule="auto"/>
        <w:ind w:right="3256"/>
        <w:jc w:val="righ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02"/>
        <w:gridCol w:w="3320"/>
        <w:gridCol w:w="2760"/>
      </w:tblGrid>
      <w:tr w:rsidR="00EE1009">
        <w:trPr>
          <w:trHeight w:hRule="exact" w:val="276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EE1009" w:rsidRDefault="00B809D3" w:rsidP="00B809D3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EE1009" w:rsidRDefault="00B809D3" w:rsidP="00B809D3">
            <w:pPr>
              <w:autoSpaceDE w:val="0"/>
              <w:autoSpaceDN w:val="0"/>
              <w:spacing w:after="0" w:line="230" w:lineRule="auto"/>
              <w:ind w:left="2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2760" w:type="dxa"/>
            <w:tcMar>
              <w:left w:w="0" w:type="dxa"/>
              <w:right w:w="0" w:type="dxa"/>
            </w:tcMar>
          </w:tcPr>
          <w:p w:rsidR="00EE1009" w:rsidRDefault="00B809D3" w:rsidP="00B809D3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EE1009">
        <w:trPr>
          <w:trHeight w:hRule="exact" w:val="274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EE1009" w:rsidRDefault="00B809D3" w:rsidP="00B809D3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ШМО учителей начальных классов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EE1009" w:rsidRDefault="00B809D3" w:rsidP="00B809D3">
            <w:pPr>
              <w:autoSpaceDE w:val="0"/>
              <w:autoSpaceDN w:val="0"/>
              <w:spacing w:after="0" w:line="230" w:lineRule="auto"/>
              <w:ind w:left="2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2760" w:type="dxa"/>
            <w:tcMar>
              <w:left w:w="0" w:type="dxa"/>
              <w:right w:w="0" w:type="dxa"/>
            </w:tcMar>
          </w:tcPr>
          <w:p w:rsidR="00EE1009" w:rsidRDefault="00B809D3" w:rsidP="00B809D3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школы</w:t>
            </w:r>
          </w:p>
        </w:tc>
      </w:tr>
    </w:tbl>
    <w:p w:rsidR="00EE1009" w:rsidRDefault="00EE1009" w:rsidP="00B809D3">
      <w:pPr>
        <w:autoSpaceDE w:val="0"/>
        <w:autoSpaceDN w:val="0"/>
        <w:spacing w:after="0" w:line="6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42"/>
        <w:gridCol w:w="3640"/>
        <w:gridCol w:w="3360"/>
      </w:tblGrid>
      <w:tr w:rsidR="00EE1009">
        <w:trPr>
          <w:trHeight w:hRule="exact" w:val="466"/>
        </w:trPr>
        <w:tc>
          <w:tcPr>
            <w:tcW w:w="3042" w:type="dxa"/>
            <w:vMerge w:val="restart"/>
            <w:tcMar>
              <w:left w:w="0" w:type="dxa"/>
              <w:right w:w="0" w:type="dxa"/>
            </w:tcMar>
          </w:tcPr>
          <w:p w:rsidR="00EE1009" w:rsidRDefault="00B809D3" w:rsidP="00B809D3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Руководитель ШМО</w:t>
            </w:r>
          </w:p>
        </w:tc>
        <w:tc>
          <w:tcPr>
            <w:tcW w:w="3640" w:type="dxa"/>
            <w:tcMar>
              <w:left w:w="0" w:type="dxa"/>
              <w:right w:w="0" w:type="dxa"/>
            </w:tcMar>
          </w:tcPr>
          <w:p w:rsidR="00EE1009" w:rsidRDefault="00B809D3" w:rsidP="00B809D3">
            <w:pPr>
              <w:autoSpaceDE w:val="0"/>
              <w:autoSpaceDN w:val="0"/>
              <w:spacing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______________И.Б.Хураськина</w:t>
            </w:r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EE1009" w:rsidRDefault="00B809D3" w:rsidP="00B809D3">
            <w:pPr>
              <w:autoSpaceDE w:val="0"/>
              <w:autoSpaceDN w:val="0"/>
              <w:spacing w:after="0" w:line="230" w:lineRule="auto"/>
              <w:ind w:left="3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______________Л.И.Щербакова</w:t>
            </w:r>
          </w:p>
        </w:tc>
      </w:tr>
      <w:tr w:rsidR="00EE1009">
        <w:trPr>
          <w:trHeight w:hRule="exact" w:val="116"/>
        </w:trPr>
        <w:tc>
          <w:tcPr>
            <w:tcW w:w="3428" w:type="dxa"/>
            <w:vMerge/>
          </w:tcPr>
          <w:p w:rsidR="00EE1009" w:rsidRDefault="00EE1009" w:rsidP="00B809D3">
            <w:pPr>
              <w:spacing w:after="0"/>
            </w:pPr>
          </w:p>
        </w:tc>
        <w:tc>
          <w:tcPr>
            <w:tcW w:w="3640" w:type="dxa"/>
            <w:vMerge w:val="restart"/>
            <w:tcMar>
              <w:left w:w="0" w:type="dxa"/>
              <w:right w:w="0" w:type="dxa"/>
            </w:tcMar>
          </w:tcPr>
          <w:p w:rsidR="00EE1009" w:rsidRDefault="00EE1009" w:rsidP="00B809D3">
            <w:pPr>
              <w:autoSpaceDE w:val="0"/>
              <w:autoSpaceDN w:val="0"/>
              <w:spacing w:after="0" w:line="230" w:lineRule="auto"/>
              <w:ind w:left="476"/>
            </w:pPr>
          </w:p>
        </w:tc>
        <w:tc>
          <w:tcPr>
            <w:tcW w:w="3360" w:type="dxa"/>
            <w:vMerge w:val="restart"/>
            <w:tcMar>
              <w:left w:w="0" w:type="dxa"/>
              <w:right w:w="0" w:type="dxa"/>
            </w:tcMar>
          </w:tcPr>
          <w:p w:rsidR="00EE1009" w:rsidRDefault="00B809D3" w:rsidP="00B809D3">
            <w:pPr>
              <w:autoSpaceDE w:val="0"/>
              <w:autoSpaceDN w:val="0"/>
              <w:spacing w:after="0" w:line="230" w:lineRule="auto"/>
              <w:ind w:left="3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№96</w:t>
            </w:r>
          </w:p>
        </w:tc>
      </w:tr>
      <w:tr w:rsidR="00EE1009">
        <w:trPr>
          <w:trHeight w:hRule="exact" w:val="304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EE1009" w:rsidRDefault="00B809D3" w:rsidP="00B809D3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______________М.Н.Волкова</w:t>
            </w:r>
          </w:p>
        </w:tc>
        <w:tc>
          <w:tcPr>
            <w:tcW w:w="3428" w:type="dxa"/>
            <w:vMerge/>
          </w:tcPr>
          <w:p w:rsidR="00EE1009" w:rsidRDefault="00EE1009" w:rsidP="00B809D3">
            <w:pPr>
              <w:spacing w:after="0"/>
            </w:pPr>
          </w:p>
        </w:tc>
        <w:tc>
          <w:tcPr>
            <w:tcW w:w="3428" w:type="dxa"/>
            <w:vMerge/>
          </w:tcPr>
          <w:p w:rsidR="00EE1009" w:rsidRDefault="00EE1009" w:rsidP="00B809D3">
            <w:pPr>
              <w:spacing w:after="0"/>
            </w:pPr>
          </w:p>
        </w:tc>
      </w:tr>
      <w:tr w:rsidR="00EE1009">
        <w:trPr>
          <w:trHeight w:hRule="exact" w:val="48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EE1009" w:rsidRDefault="00B809D3" w:rsidP="00B809D3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640" w:type="dxa"/>
            <w:tcMar>
              <w:left w:w="0" w:type="dxa"/>
              <w:right w:w="0" w:type="dxa"/>
            </w:tcMar>
          </w:tcPr>
          <w:p w:rsidR="00EE1009" w:rsidRDefault="00EE1009" w:rsidP="00B809D3">
            <w:pPr>
              <w:autoSpaceDE w:val="0"/>
              <w:autoSpaceDN w:val="0"/>
              <w:spacing w:after="0" w:line="230" w:lineRule="auto"/>
              <w:ind w:left="476"/>
            </w:pPr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EE1009" w:rsidRDefault="00B809D3" w:rsidP="00B809D3">
            <w:pPr>
              <w:autoSpaceDE w:val="0"/>
              <w:autoSpaceDN w:val="0"/>
              <w:spacing w:after="0" w:line="230" w:lineRule="auto"/>
              <w:ind w:left="3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"26" 08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2022 г.</w:t>
            </w:r>
          </w:p>
        </w:tc>
      </w:tr>
    </w:tbl>
    <w:p w:rsidR="00EE1009" w:rsidRPr="008A7435" w:rsidRDefault="00B809D3" w:rsidP="00B809D3">
      <w:pPr>
        <w:autoSpaceDE w:val="0"/>
        <w:autoSpaceDN w:val="0"/>
        <w:spacing w:after="0" w:line="230" w:lineRule="auto"/>
        <w:rPr>
          <w:lang w:val="ru-RU"/>
        </w:rPr>
      </w:pPr>
      <w:r w:rsidRPr="008A7435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от "26" 08</w:t>
      </w:r>
      <w:r>
        <w:rPr>
          <w:rFonts w:ascii="Times New Roman" w:eastAsia="Times New Roman" w:hAnsi="Times New Roman"/>
          <w:color w:val="000000"/>
          <w:w w:val="102"/>
          <w:sz w:val="20"/>
          <w:lang w:val="ru-RU"/>
        </w:rPr>
        <w:t>.</w:t>
      </w:r>
      <w:r w:rsidRPr="008A7435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2022 г.</w:t>
      </w:r>
    </w:p>
    <w:p w:rsidR="00B809D3" w:rsidRDefault="00B809D3" w:rsidP="00B809D3">
      <w:pPr>
        <w:autoSpaceDE w:val="0"/>
        <w:autoSpaceDN w:val="0"/>
        <w:spacing w:after="0" w:line="262" w:lineRule="auto"/>
        <w:ind w:left="374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B809D3" w:rsidRDefault="00B809D3" w:rsidP="00B809D3">
      <w:pPr>
        <w:autoSpaceDE w:val="0"/>
        <w:autoSpaceDN w:val="0"/>
        <w:spacing w:after="0" w:line="262" w:lineRule="auto"/>
        <w:ind w:left="374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EE1009" w:rsidRPr="00B809D3" w:rsidRDefault="00B809D3" w:rsidP="00B809D3">
      <w:pPr>
        <w:autoSpaceDE w:val="0"/>
        <w:autoSpaceDN w:val="0"/>
        <w:spacing w:after="0" w:line="262" w:lineRule="auto"/>
        <w:ind w:left="3744" w:right="3600"/>
        <w:jc w:val="center"/>
        <w:rPr>
          <w:lang w:val="ru-RU"/>
        </w:rPr>
      </w:pPr>
      <w:r w:rsidRPr="00B809D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РАБОЧАЯ ПРОГРАММА </w:t>
      </w:r>
      <w:r w:rsidRPr="00B809D3">
        <w:rPr>
          <w:lang w:val="ru-RU"/>
        </w:rPr>
        <w:br/>
      </w:r>
      <w:r w:rsidRPr="00B809D3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B809D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1539487)</w:t>
      </w:r>
    </w:p>
    <w:p w:rsidR="00EE1009" w:rsidRPr="00B809D3" w:rsidRDefault="00B809D3" w:rsidP="00B809D3">
      <w:pPr>
        <w:autoSpaceDE w:val="0"/>
        <w:autoSpaceDN w:val="0"/>
        <w:spacing w:after="0" w:line="262" w:lineRule="auto"/>
        <w:ind w:left="4176" w:right="3888"/>
        <w:jc w:val="center"/>
        <w:rPr>
          <w:lang w:val="ru-RU"/>
        </w:rPr>
      </w:pPr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учебного </w:t>
      </w:r>
      <w:proofErr w:type="gramStart"/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>предмета</w:t>
      </w:r>
      <w:r w:rsidRPr="00B809D3">
        <w:rPr>
          <w:lang w:val="ru-RU"/>
        </w:rPr>
        <w:br/>
      </w:r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gramEnd"/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>Окружающий мир»</w:t>
      </w:r>
    </w:p>
    <w:p w:rsidR="00EE1009" w:rsidRDefault="00B809D3" w:rsidP="00B809D3">
      <w:pPr>
        <w:autoSpaceDE w:val="0"/>
        <w:autoSpaceDN w:val="0"/>
        <w:spacing w:after="0" w:line="262" w:lineRule="auto"/>
        <w:ind w:left="2880" w:right="2592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 xml:space="preserve">для 1 класса начального общего образования </w:t>
      </w:r>
      <w:r w:rsidRPr="00B809D3">
        <w:rPr>
          <w:lang w:val="ru-RU"/>
        </w:rPr>
        <w:br/>
      </w:r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>на 2022-</w:t>
      </w:r>
      <w:proofErr w:type="gramStart"/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>2023  учебный</w:t>
      </w:r>
      <w:proofErr w:type="gramEnd"/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 xml:space="preserve"> год</w:t>
      </w:r>
    </w:p>
    <w:p w:rsidR="00B809D3" w:rsidRDefault="00B809D3" w:rsidP="00B809D3">
      <w:pPr>
        <w:autoSpaceDE w:val="0"/>
        <w:autoSpaceDN w:val="0"/>
        <w:spacing w:after="0" w:line="262" w:lineRule="auto"/>
        <w:ind w:left="2880" w:right="2592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809D3" w:rsidRPr="00B809D3" w:rsidRDefault="00B809D3" w:rsidP="00B809D3">
      <w:pPr>
        <w:autoSpaceDE w:val="0"/>
        <w:autoSpaceDN w:val="0"/>
        <w:spacing w:after="0" w:line="262" w:lineRule="auto"/>
        <w:ind w:left="2880" w:right="2592"/>
        <w:jc w:val="center"/>
        <w:rPr>
          <w:lang w:val="ru-RU"/>
        </w:rPr>
      </w:pPr>
    </w:p>
    <w:p w:rsidR="00EE1009" w:rsidRDefault="00B809D3" w:rsidP="00B809D3">
      <w:pPr>
        <w:autoSpaceDE w:val="0"/>
        <w:autoSpaceDN w:val="0"/>
        <w:spacing w:after="0" w:line="262" w:lineRule="auto"/>
        <w:ind w:left="7442" w:hanging="1656"/>
        <w:rPr>
          <w:rFonts w:ascii="Times New Roman" w:eastAsia="Times New Roman" w:hAnsi="Times New Roman"/>
          <w:color w:val="000000"/>
          <w:sz w:val="24"/>
          <w:lang w:val="ru-RU"/>
        </w:rPr>
      </w:pPr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>Хураськина</w:t>
      </w:r>
      <w:proofErr w:type="spellEnd"/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 xml:space="preserve"> Ирина Борисовна </w:t>
      </w:r>
      <w:r w:rsidRPr="00B809D3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B809D3" w:rsidRDefault="00B809D3" w:rsidP="00B809D3">
      <w:pPr>
        <w:autoSpaceDE w:val="0"/>
        <w:autoSpaceDN w:val="0"/>
        <w:spacing w:after="0" w:line="262" w:lineRule="auto"/>
        <w:ind w:left="7442" w:hanging="165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809D3" w:rsidRDefault="00B809D3" w:rsidP="00B809D3">
      <w:pPr>
        <w:autoSpaceDE w:val="0"/>
        <w:autoSpaceDN w:val="0"/>
        <w:spacing w:after="0" w:line="262" w:lineRule="auto"/>
        <w:ind w:left="7442" w:hanging="165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809D3" w:rsidRDefault="00B809D3" w:rsidP="00B809D3">
      <w:pPr>
        <w:autoSpaceDE w:val="0"/>
        <w:autoSpaceDN w:val="0"/>
        <w:spacing w:after="0" w:line="262" w:lineRule="auto"/>
        <w:ind w:left="7442" w:hanging="165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809D3" w:rsidRDefault="00B809D3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                                    </w:t>
      </w:r>
    </w:p>
    <w:p w:rsidR="00B809D3" w:rsidRDefault="00B809D3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809D3" w:rsidRDefault="00B809D3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809D3" w:rsidRDefault="00B809D3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809D3" w:rsidRDefault="00B809D3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809D3" w:rsidRDefault="00B809D3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809D3" w:rsidRDefault="00B809D3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809D3" w:rsidRDefault="00B809D3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809D3" w:rsidRDefault="00B809D3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809D3" w:rsidRDefault="00B809D3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                                                     </w:t>
      </w:r>
      <w:proofErr w:type="spellStart"/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>Табар-Черки</w:t>
      </w:r>
      <w:proofErr w:type="spellEnd"/>
      <w:r w:rsidRPr="00B809D3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8A7435" w:rsidRDefault="008A7435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7435" w:rsidRDefault="008A7435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7435" w:rsidRDefault="008A7435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7435" w:rsidRDefault="008A7435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7435" w:rsidRDefault="008A7435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7435" w:rsidRDefault="008A7435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7435" w:rsidRDefault="008A7435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7435" w:rsidRDefault="008A7435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7435" w:rsidRDefault="008A7435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7435" w:rsidRDefault="008A7435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7435" w:rsidRDefault="008A7435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7435" w:rsidRDefault="008A7435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7435" w:rsidRDefault="008A7435" w:rsidP="00B809D3">
      <w:pPr>
        <w:autoSpaceDE w:val="0"/>
        <w:autoSpaceDN w:val="0"/>
        <w:spacing w:after="0" w:line="230" w:lineRule="auto"/>
        <w:ind w:right="352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A7435" w:rsidRPr="00B1194A" w:rsidRDefault="008A7435" w:rsidP="00B809D3">
      <w:pPr>
        <w:autoSpaceDE w:val="0"/>
        <w:autoSpaceDN w:val="0"/>
        <w:spacing w:after="0" w:line="230" w:lineRule="auto"/>
        <w:ind w:right="3528"/>
        <w:rPr>
          <w:rFonts w:ascii="Times New Roman" w:hAnsi="Times New Roman" w:cs="Times New Roman"/>
          <w:lang w:val="ru-RU"/>
        </w:rPr>
      </w:pPr>
    </w:p>
    <w:p w:rsidR="00EE1009" w:rsidRPr="00B1194A" w:rsidRDefault="00B809D3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EE1009" w:rsidRPr="00B1194A" w:rsidRDefault="00B809D3">
      <w:pPr>
        <w:autoSpaceDE w:val="0"/>
        <w:autoSpaceDN w:val="0"/>
        <w:spacing w:before="346" w:after="0" w:line="271" w:lineRule="auto"/>
        <w:ind w:right="288" w:firstLine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EE1009" w:rsidRPr="00B1194A" w:rsidRDefault="00B809D3">
      <w:pPr>
        <w:autoSpaceDE w:val="0"/>
        <w:autoSpaceDN w:val="0"/>
        <w:spacing w:before="70" w:after="0"/>
        <w:ind w:right="144" w:firstLine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B1194A">
        <w:rPr>
          <w:rFonts w:ascii="Times New Roman" w:hAnsi="Times New Roman" w:cs="Times New Roman"/>
          <w:lang w:val="ru-RU"/>
        </w:rPr>
        <w:br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планированию.</w:t>
      </w:r>
    </w:p>
    <w:p w:rsidR="00EE1009" w:rsidRPr="00B1194A" w:rsidRDefault="00B809D3">
      <w:pPr>
        <w:autoSpaceDE w:val="0"/>
        <w:autoSpaceDN w:val="0"/>
        <w:spacing w:before="70" w:after="0" w:line="286" w:lineRule="auto"/>
        <w:ind w:right="144" w:firstLine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Содержание обучения </w:t>
      </w: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раскрывает  содержательные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 линии для обязательного изучения в 1 классе начальной школы. Содержание обучения в 1 классе завершатся перечнем универсальных учебных действий (</w:t>
      </w:r>
      <w:proofErr w:type="spell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УУД</w:t>
      </w:r>
      <w:proofErr w:type="spell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) — познавательных, коммуникативных и регулятивных, которые возможно формировать </w:t>
      </w: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средствами  учебного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</w:t>
      </w:r>
      <w:proofErr w:type="spell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УУД</w:t>
      </w:r>
      <w:proofErr w:type="spell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саморегуляция</w:t>
      </w:r>
      <w:proofErr w:type="spell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EE1009" w:rsidRPr="00B1194A" w:rsidRDefault="00B809D3">
      <w:pPr>
        <w:tabs>
          <w:tab w:val="left" w:pos="180"/>
        </w:tabs>
        <w:autoSpaceDE w:val="0"/>
        <w:autoSpaceDN w:val="0"/>
        <w:spacing w:before="70" w:after="0" w:line="281" w:lineRule="auto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ab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метапредметные</w:t>
      </w:r>
      <w:proofErr w:type="spell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первый год обучения в начальной школе. </w:t>
      </w:r>
      <w:r w:rsidRPr="00B1194A">
        <w:rPr>
          <w:rFonts w:ascii="Times New Roman" w:hAnsi="Times New Roman" w:cs="Times New Roman"/>
          <w:lang w:val="ru-RU"/>
        </w:rPr>
        <w:tab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B1194A">
        <w:rPr>
          <w:rFonts w:ascii="Times New Roman" w:hAnsi="Times New Roman" w:cs="Times New Roman"/>
          <w:lang w:val="ru-RU"/>
        </w:rPr>
        <w:tab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Представлены также способы организации дифференцированного обучения.</w:t>
      </w:r>
    </w:p>
    <w:p w:rsidR="00EE1009" w:rsidRPr="00B1194A" w:rsidRDefault="00B809D3">
      <w:pPr>
        <w:autoSpaceDE w:val="0"/>
        <w:autoSpaceDN w:val="0"/>
        <w:spacing w:before="70" w:after="0" w:line="281" w:lineRule="auto"/>
        <w:ind w:right="432" w:firstLine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</w:t>
      </w: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культурного  стандарта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.</w:t>
      </w:r>
    </w:p>
    <w:p w:rsidR="00EE1009" w:rsidRPr="00B1194A" w:rsidRDefault="00B809D3">
      <w:pPr>
        <w:autoSpaceDE w:val="0"/>
        <w:autoSpaceDN w:val="0"/>
        <w:spacing w:before="72" w:after="0" w:line="271" w:lineRule="auto"/>
        <w:ind w:right="288" w:firstLine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EE1009" w:rsidRPr="00B1194A" w:rsidRDefault="00B809D3">
      <w:pPr>
        <w:autoSpaceDE w:val="0"/>
        <w:autoSpaceDN w:val="0"/>
        <w:spacing w:before="178" w:after="0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формирование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EE1009" w:rsidRPr="00B1194A" w:rsidRDefault="00B809D3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развитие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EE1009" w:rsidRPr="00B1194A" w:rsidRDefault="00B809D3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духовно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EE1009" w:rsidRPr="00B1194A" w:rsidRDefault="00EE1009">
      <w:pPr>
        <w:rPr>
          <w:rFonts w:ascii="Times New Roman" w:hAnsi="Times New Roman" w:cs="Times New Roman"/>
          <w:lang w:val="ru-RU"/>
        </w:rPr>
        <w:sectPr w:rsidR="00EE1009" w:rsidRPr="00B1194A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E1009" w:rsidRPr="00B1194A" w:rsidRDefault="00EE1009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:rsidR="00EE1009" w:rsidRPr="00B1194A" w:rsidRDefault="00B809D3">
      <w:pPr>
        <w:autoSpaceDE w:val="0"/>
        <w:autoSpaceDN w:val="0"/>
        <w:spacing w:after="0" w:line="262" w:lineRule="auto"/>
        <w:ind w:left="420" w:right="432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:rsidR="00EE1009" w:rsidRPr="00B1194A" w:rsidRDefault="00B809D3">
      <w:pPr>
        <w:autoSpaceDE w:val="0"/>
        <w:autoSpaceDN w:val="0"/>
        <w:spacing w:before="190" w:after="0" w:line="281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развитие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</w:t>
      </w:r>
    </w:p>
    <w:p w:rsidR="00EE1009" w:rsidRPr="00B1194A" w:rsidRDefault="00B809D3">
      <w:pPr>
        <w:autoSpaceDE w:val="0"/>
        <w:autoSpaceDN w:val="0"/>
        <w:spacing w:before="178" w:after="0" w:line="286" w:lineRule="auto"/>
        <w:ind w:firstLine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</w:t>
      </w:r>
      <w:proofErr w:type="spell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природа</w:t>
      </w: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»,«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Человек</w:t>
      </w:r>
      <w:proofErr w:type="spell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</w:t>
      </w:r>
      <w:proofErr w:type="spellStart"/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курса«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Окружающий</w:t>
      </w:r>
      <w:proofErr w:type="spell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мир» осуществлён на основе следующих ведущих идей: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раскрытие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роли человека в природе и обществе; </w:t>
      </w:r>
    </w:p>
    <w:p w:rsidR="00EE1009" w:rsidRPr="00B1194A" w:rsidRDefault="00B809D3">
      <w:pPr>
        <w:autoSpaceDE w:val="0"/>
        <w:autoSpaceDN w:val="0"/>
        <w:spacing w:before="190" w:after="0" w:line="271" w:lineRule="auto"/>
        <w:ind w:left="420" w:right="432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освоение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общечеловеческих ценностей взаимодействия в системах «Человек и </w:t>
      </w:r>
      <w:proofErr w:type="spell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природа»,«Человек</w:t>
      </w:r>
      <w:proofErr w:type="spell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общество», «Человек и другие люди», «Человек и его самость», «Человек и познание».</w:t>
      </w:r>
    </w:p>
    <w:p w:rsidR="00EE1009" w:rsidRPr="00B1194A" w:rsidRDefault="00B809D3">
      <w:pPr>
        <w:tabs>
          <w:tab w:val="left" w:pos="180"/>
        </w:tabs>
        <w:autoSpaceDE w:val="0"/>
        <w:autoSpaceDN w:val="0"/>
        <w:spacing w:before="178" w:after="0" w:line="262" w:lineRule="auto"/>
        <w:ind w:right="288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ab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Общее число часов, отведённых на изучение курса «Окружающий мир» в 1 классе составляет 66 часов (два часа в неделю).</w:t>
      </w:r>
    </w:p>
    <w:p w:rsidR="00EE1009" w:rsidRPr="00B1194A" w:rsidRDefault="00EE1009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:rsidR="00EE1009" w:rsidRPr="00B1194A" w:rsidRDefault="00B809D3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EE1009" w:rsidRPr="00B1194A" w:rsidRDefault="00B809D3">
      <w:pPr>
        <w:tabs>
          <w:tab w:val="left" w:pos="180"/>
        </w:tabs>
        <w:autoSpaceDE w:val="0"/>
        <w:autoSpaceDN w:val="0"/>
        <w:spacing w:before="346" w:after="0" w:line="281" w:lineRule="auto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ab/>
      </w:r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 xml:space="preserve">Человек и общество </w:t>
      </w:r>
      <w:r w:rsidRPr="00B1194A">
        <w:rPr>
          <w:rFonts w:ascii="Times New Roman" w:hAnsi="Times New Roman" w:cs="Times New Roman"/>
          <w:lang w:val="ru-RU"/>
        </w:rPr>
        <w:br/>
      </w:r>
      <w:r w:rsidRPr="00B1194A">
        <w:rPr>
          <w:rFonts w:ascii="Times New Roman" w:hAnsi="Times New Roman" w:cs="Times New Roman"/>
          <w:lang w:val="ru-RU"/>
        </w:rPr>
        <w:tab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</w:t>
      </w:r>
      <w:r w:rsidRPr="00B1194A">
        <w:rPr>
          <w:rFonts w:ascii="Times New Roman" w:hAnsi="Times New Roman" w:cs="Times New Roman"/>
          <w:lang w:val="ru-RU"/>
        </w:rPr>
        <w:br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деятельность с одноклассниками — учёба, игры, отдых. Рабочее место школьника: удобное </w:t>
      </w:r>
      <w:r w:rsidRPr="00B1194A">
        <w:rPr>
          <w:rFonts w:ascii="Times New Roman" w:hAnsi="Times New Roman" w:cs="Times New Roman"/>
          <w:lang w:val="ru-RU"/>
        </w:rPr>
        <w:br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EE1009" w:rsidRPr="00B1194A" w:rsidRDefault="00B809D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ab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Семья.  Моя семья в прошлом и настоящем.  Имена и фамилии членов семьи, их профессии. Взаимоотношения и взаимопомощь в семье.  Совместный труд и отдых.  Домашний адрес.</w:t>
      </w:r>
    </w:p>
    <w:p w:rsidR="00EE1009" w:rsidRPr="00B1194A" w:rsidRDefault="00B809D3">
      <w:pPr>
        <w:autoSpaceDE w:val="0"/>
        <w:autoSpaceDN w:val="0"/>
        <w:spacing w:before="72" w:after="0"/>
        <w:ind w:firstLine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</w:t>
      </w: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рукотворного  мира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.    Правила поведения в социуме.</w:t>
      </w:r>
    </w:p>
    <w:p w:rsidR="00EE1009" w:rsidRPr="00B1194A" w:rsidRDefault="00B809D3">
      <w:pPr>
        <w:tabs>
          <w:tab w:val="left" w:pos="180"/>
        </w:tabs>
        <w:autoSpaceDE w:val="0"/>
        <w:autoSpaceDN w:val="0"/>
        <w:spacing w:before="70" w:after="0" w:line="281" w:lineRule="auto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ab/>
      </w:r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 xml:space="preserve">Человек и природа </w:t>
      </w:r>
      <w:r w:rsidRPr="00B1194A">
        <w:rPr>
          <w:rFonts w:ascii="Times New Roman" w:hAnsi="Times New Roman" w:cs="Times New Roman"/>
          <w:lang w:val="ru-RU"/>
        </w:rPr>
        <w:br/>
      </w:r>
      <w:r w:rsidRPr="00B1194A">
        <w:rPr>
          <w:rFonts w:ascii="Times New Roman" w:hAnsi="Times New Roman" w:cs="Times New Roman"/>
          <w:lang w:val="ru-RU"/>
        </w:rPr>
        <w:tab/>
      </w:r>
      <w:proofErr w:type="spell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Природа</w:t>
      </w:r>
      <w:proofErr w:type="spell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:rsidR="00EE1009" w:rsidRPr="00B1194A" w:rsidRDefault="00B809D3">
      <w:pPr>
        <w:autoSpaceDE w:val="0"/>
        <w:autoSpaceDN w:val="0"/>
        <w:spacing w:before="70" w:after="0"/>
        <w:ind w:right="144" w:firstLine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EE1009" w:rsidRPr="00B1194A" w:rsidRDefault="00B809D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lastRenderedPageBreak/>
        <w:tab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Мир животных Разные группы животных (звери, насекомые, птицы, рыбы и </w:t>
      </w: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др. )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. Домашние и дикие животные (различия в условиях жизни). Забота о домашних питомцах.</w:t>
      </w:r>
    </w:p>
    <w:p w:rsidR="00EE1009" w:rsidRPr="00B1194A" w:rsidRDefault="00B809D3">
      <w:pPr>
        <w:autoSpaceDE w:val="0"/>
        <w:autoSpaceDN w:val="0"/>
        <w:spacing w:before="70" w:after="0" w:line="262" w:lineRule="auto"/>
        <w:ind w:left="180" w:right="144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 xml:space="preserve">Правила безопасной жизни </w:t>
      </w:r>
      <w:r w:rsidRPr="00B1194A">
        <w:rPr>
          <w:rFonts w:ascii="Times New Roman" w:hAnsi="Times New Roman" w:cs="Times New Roman"/>
          <w:lang w:val="ru-RU"/>
        </w:rPr>
        <w:br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Понимание необходимости соблюдения режима дня, правил здорового питания и личной гигиены. </w:t>
      </w:r>
    </w:p>
    <w:p w:rsidR="00EE1009" w:rsidRPr="00B1194A" w:rsidRDefault="00B809D3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Правила безопасности в быту: пользование бытовыми электроприборами, газовыми плитами.</w:t>
      </w:r>
    </w:p>
    <w:p w:rsidR="00EE1009" w:rsidRPr="00B1194A" w:rsidRDefault="00B809D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ab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EE1009" w:rsidRPr="00B1194A" w:rsidRDefault="00B809D3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ab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EE1009" w:rsidRPr="00B1194A" w:rsidRDefault="00B809D3">
      <w:pPr>
        <w:autoSpaceDE w:val="0"/>
        <w:autoSpaceDN w:val="0"/>
        <w:spacing w:before="192" w:after="0" w:line="262" w:lineRule="auto"/>
        <w:ind w:left="180" w:right="3456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Познавательные универсальные учебные действия:</w:t>
      </w:r>
    </w:p>
    <w:p w:rsidR="00EE1009" w:rsidRPr="00B1194A" w:rsidRDefault="00B809D3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сравнивать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происходящие в природе изменения, наблюдать зависимость изменений в живой природе от состояния неживой природы;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приводить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приводить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примеры лиственных и хвойных растений, сравнивать их, устанавливать различия во внешнем виде.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Работа с информацией:</w:t>
      </w:r>
    </w:p>
    <w:p w:rsidR="00EE1009" w:rsidRPr="00B1194A" w:rsidRDefault="00B809D3">
      <w:pPr>
        <w:autoSpaceDE w:val="0"/>
        <w:autoSpaceDN w:val="0"/>
        <w:spacing w:before="178" w:after="0" w:line="262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понимать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что информация может быть представлена в разной форме — текста, иллюстраций, видео, таблицы; </w:t>
      </w:r>
    </w:p>
    <w:p w:rsidR="00EE1009" w:rsidRPr="00B1194A" w:rsidRDefault="00EE1009">
      <w:pPr>
        <w:autoSpaceDE w:val="0"/>
        <w:autoSpaceDN w:val="0"/>
        <w:spacing w:after="108" w:line="220" w:lineRule="exact"/>
        <w:rPr>
          <w:rFonts w:ascii="Times New Roman" w:hAnsi="Times New Roman" w:cs="Times New Roman"/>
          <w:lang w:val="ru-RU"/>
        </w:rPr>
      </w:pPr>
    </w:p>
    <w:p w:rsidR="00EE1009" w:rsidRPr="00B1194A" w:rsidRDefault="00B809D3">
      <w:pPr>
        <w:autoSpaceDE w:val="0"/>
        <w:autoSpaceDN w:val="0"/>
        <w:spacing w:after="0" w:line="230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соотносить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иллюстрацию явления (объекта, предмета) с его названием.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Коммуникативные универсальные учебные действия:</w:t>
      </w:r>
    </w:p>
    <w:p w:rsidR="00EE1009" w:rsidRPr="00B1194A" w:rsidRDefault="00B809D3">
      <w:pPr>
        <w:autoSpaceDE w:val="0"/>
        <w:autoSpaceDN w:val="0"/>
        <w:spacing w:before="178" w:after="0" w:line="262" w:lineRule="auto"/>
        <w:ind w:left="240" w:right="288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240" w:right="1008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воспроизводить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названия своего населенного пункта, название страны, её столицы; воспроизводить наизусть слова гимна России;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соотносить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 предметы   декоративно-прикладного   искусства с принадлежностью народу РФ, описывать предмет по предложенному плану; </w:t>
      </w:r>
    </w:p>
    <w:p w:rsidR="00EE1009" w:rsidRPr="00B1194A" w:rsidRDefault="00B809D3">
      <w:pPr>
        <w:autoSpaceDE w:val="0"/>
        <w:autoSpaceDN w:val="0"/>
        <w:spacing w:before="192" w:after="0" w:line="262" w:lineRule="auto"/>
        <w:ind w:left="240" w:right="432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описывать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по предложенному плану время года, передавать в рассказе своё отношение к природным явлениям; </w:t>
      </w:r>
    </w:p>
    <w:p w:rsidR="00EE1009" w:rsidRPr="00B1194A" w:rsidRDefault="00B809D3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сравнивать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домашних и диких животных, объяснять, чем они различаются.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Регулятивные универсальные учебные действия:</w:t>
      </w:r>
    </w:p>
    <w:p w:rsidR="00EE1009" w:rsidRPr="00B1194A" w:rsidRDefault="00B809D3">
      <w:pPr>
        <w:autoSpaceDE w:val="0"/>
        <w:autoSpaceDN w:val="0"/>
        <w:spacing w:before="178" w:after="0" w:line="271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сравнивать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240" w:right="14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оценивать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выполнение правил безопасного поведения на дорогах и улицах другими детьми, выполнять самооценку; </w:t>
      </w:r>
    </w:p>
    <w:p w:rsidR="00EE1009" w:rsidRPr="00B1194A" w:rsidRDefault="00B809D3">
      <w:pPr>
        <w:autoSpaceDE w:val="0"/>
        <w:autoSpaceDN w:val="0"/>
        <w:spacing w:before="190" w:after="0" w:line="271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анализировать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электро</w:t>
      </w:r>
      <w:proofErr w:type="spell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газовыми приборами.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Совместная деятельность:</w:t>
      </w:r>
    </w:p>
    <w:p w:rsidR="00EE1009" w:rsidRPr="00B1194A" w:rsidRDefault="00B809D3">
      <w:pPr>
        <w:autoSpaceDE w:val="0"/>
        <w:autoSpaceDN w:val="0"/>
        <w:spacing w:before="178" w:after="0" w:line="271" w:lineRule="auto"/>
        <w:ind w:left="240" w:right="432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lastRenderedPageBreak/>
        <w:t>—  соблюдать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EE1009" w:rsidRPr="00B1194A" w:rsidRDefault="00EE1009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:rsidR="00EE1009" w:rsidRPr="00B1194A" w:rsidRDefault="00B809D3">
      <w:pPr>
        <w:autoSpaceDE w:val="0"/>
        <w:autoSpaceDN w:val="0"/>
        <w:spacing w:after="0" w:line="230" w:lineRule="auto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EE1009" w:rsidRPr="00B1194A" w:rsidRDefault="00B809D3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ab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Изучение предмета "Окружающий мир" в 1 классе направлено на достижение обучающимися личностных, </w:t>
      </w:r>
      <w:proofErr w:type="spell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метапредметных</w:t>
      </w:r>
      <w:proofErr w:type="spell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EE1009" w:rsidRPr="00B1194A" w:rsidRDefault="00B809D3">
      <w:pPr>
        <w:autoSpaceDE w:val="0"/>
        <w:autoSpaceDN w:val="0"/>
        <w:spacing w:before="226" w:after="0" w:line="230" w:lineRule="auto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ЛИЧНОСТНЫЕ РЕЗУЛЬТАТЫ</w:t>
      </w:r>
    </w:p>
    <w:p w:rsidR="00EE1009" w:rsidRPr="00B1194A" w:rsidRDefault="00B809D3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ab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B1194A">
        <w:rPr>
          <w:rFonts w:ascii="Times New Roman" w:hAnsi="Times New Roman" w:cs="Times New Roman"/>
          <w:lang w:val="ru-RU"/>
        </w:rPr>
        <w:br/>
      </w:r>
      <w:r w:rsidRPr="00B1194A">
        <w:rPr>
          <w:rFonts w:ascii="Times New Roman" w:hAnsi="Times New Roman" w:cs="Times New Roman"/>
          <w:lang w:val="ru-RU"/>
        </w:rPr>
        <w:tab/>
      </w: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:rsidR="00EE1009" w:rsidRPr="00B1194A" w:rsidRDefault="00B809D3">
      <w:pPr>
        <w:autoSpaceDE w:val="0"/>
        <w:autoSpaceDN w:val="0"/>
        <w:spacing w:before="180" w:after="0" w:line="262" w:lineRule="auto"/>
        <w:ind w:left="420" w:right="7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становление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ценностного отношения к своей Родине — России; понимание особой роли многонациональной России в современном мире;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осознание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EE1009" w:rsidRPr="00B1194A" w:rsidRDefault="00B809D3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сопричастность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420" w:right="144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первоначальные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представления о человеке как члене общества, осознание прав и ответственности человека как члена общества.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EE1009" w:rsidRPr="00B1194A" w:rsidRDefault="00B809D3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проявление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культуры общения, уважительного отношения к людям, их взглядам, признанию их индивидуальности; </w:t>
      </w:r>
    </w:p>
    <w:p w:rsidR="00EE1009" w:rsidRPr="00B1194A" w:rsidRDefault="00B809D3">
      <w:pPr>
        <w:autoSpaceDE w:val="0"/>
        <w:autoSpaceDN w:val="0"/>
        <w:spacing w:before="190" w:after="0" w:line="271" w:lineRule="auto"/>
        <w:ind w:left="420" w:right="86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принятие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EE1009" w:rsidRPr="00B1194A" w:rsidRDefault="00B809D3">
      <w:pPr>
        <w:autoSpaceDE w:val="0"/>
        <w:autoSpaceDN w:val="0"/>
        <w:spacing w:before="190" w:after="0" w:line="271" w:lineRule="auto"/>
        <w:ind w:left="420" w:right="576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применение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EE1009" w:rsidRPr="00B1194A" w:rsidRDefault="00B809D3">
      <w:pPr>
        <w:autoSpaceDE w:val="0"/>
        <w:autoSpaceDN w:val="0"/>
        <w:spacing w:before="180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Эстетического воспитания:</w:t>
      </w:r>
    </w:p>
    <w:p w:rsidR="00EE1009" w:rsidRPr="00B1194A" w:rsidRDefault="00B809D3">
      <w:pPr>
        <w:autoSpaceDE w:val="0"/>
        <w:autoSpaceDN w:val="0"/>
        <w:spacing w:before="178" w:after="0" w:line="271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понимание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использование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полученных знаний в продуктивной и преобразующей деятельности, в разных видах художественной деятельности.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E1009" w:rsidRPr="00B1194A" w:rsidRDefault="00B809D3">
      <w:pPr>
        <w:autoSpaceDE w:val="0"/>
        <w:autoSpaceDN w:val="0"/>
        <w:spacing w:before="178" w:after="0" w:line="271" w:lineRule="auto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соблюдение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B1194A">
        <w:rPr>
          <w:rFonts w:ascii="Times New Roman" w:hAnsi="Times New Roman" w:cs="Times New Roman"/>
          <w:lang w:val="ru-RU"/>
        </w:rPr>
        <w:br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информационной);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lastRenderedPageBreak/>
        <w:t>—  приобретение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опыта эмоционального отношения к среде обитания, бережное отношение к физическому и психическому здоровью.</w:t>
      </w:r>
    </w:p>
    <w:p w:rsidR="00EE1009" w:rsidRPr="00B1194A" w:rsidRDefault="00EE1009">
      <w:pPr>
        <w:autoSpaceDE w:val="0"/>
        <w:autoSpaceDN w:val="0"/>
        <w:spacing w:after="78" w:line="220" w:lineRule="exact"/>
        <w:rPr>
          <w:rFonts w:ascii="Times New Roman" w:hAnsi="Times New Roman" w:cs="Times New Roman"/>
          <w:lang w:val="ru-RU"/>
        </w:rPr>
      </w:pPr>
    </w:p>
    <w:p w:rsidR="00EE1009" w:rsidRPr="00B1194A" w:rsidRDefault="00B809D3">
      <w:pPr>
        <w:autoSpaceDE w:val="0"/>
        <w:autoSpaceDN w:val="0"/>
        <w:spacing w:after="0" w:line="230" w:lineRule="auto"/>
        <w:ind w:left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Трудового воспитания:</w:t>
      </w:r>
    </w:p>
    <w:p w:rsidR="00EE1009" w:rsidRPr="00B1194A" w:rsidRDefault="00B809D3">
      <w:pPr>
        <w:autoSpaceDE w:val="0"/>
        <w:autoSpaceDN w:val="0"/>
        <w:spacing w:before="178" w:after="0" w:line="271" w:lineRule="auto"/>
        <w:ind w:left="420" w:right="576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осознание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Экологического воспитания:</w:t>
      </w:r>
    </w:p>
    <w:p w:rsidR="00EE1009" w:rsidRPr="00B1194A" w:rsidRDefault="00B809D3">
      <w:pPr>
        <w:autoSpaceDE w:val="0"/>
        <w:autoSpaceDN w:val="0"/>
        <w:spacing w:before="178" w:after="0" w:line="262" w:lineRule="auto"/>
        <w:ind w:left="420" w:right="432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осознание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Ценности научного познания:</w:t>
      </w:r>
    </w:p>
    <w:p w:rsidR="00EE1009" w:rsidRPr="00B1194A" w:rsidRDefault="00B809D3">
      <w:pPr>
        <w:autoSpaceDE w:val="0"/>
        <w:autoSpaceDN w:val="0"/>
        <w:spacing w:before="18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ориентация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деятельности на первоначальные представления о научной картине мира; </w:t>
      </w:r>
    </w:p>
    <w:p w:rsidR="00EE1009" w:rsidRPr="00B1194A" w:rsidRDefault="00B809D3">
      <w:pPr>
        <w:autoSpaceDE w:val="0"/>
        <w:autoSpaceDN w:val="0"/>
        <w:spacing w:before="192" w:after="0" w:line="271" w:lineRule="auto"/>
        <w:ind w:left="420" w:right="576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осознание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EE1009" w:rsidRPr="00B1194A" w:rsidRDefault="00B809D3">
      <w:pPr>
        <w:autoSpaceDE w:val="0"/>
        <w:autoSpaceDN w:val="0"/>
        <w:spacing w:before="286" w:after="0" w:line="230" w:lineRule="auto"/>
        <w:rPr>
          <w:rFonts w:ascii="Times New Roman" w:hAnsi="Times New Roman" w:cs="Times New Roman"/>
          <w:lang w:val="ru-RU"/>
        </w:rPr>
      </w:pPr>
      <w:proofErr w:type="spellStart"/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МЕТАПРЕДМЕТНЫЕ</w:t>
      </w:r>
      <w:proofErr w:type="spellEnd"/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РЕЗУЛЬТАТЫ</w:t>
      </w:r>
    </w:p>
    <w:p w:rsidR="00EE1009" w:rsidRPr="00B1194A" w:rsidRDefault="00B809D3">
      <w:pPr>
        <w:autoSpaceDE w:val="0"/>
        <w:autoSpaceDN w:val="0"/>
        <w:spacing w:before="346" w:after="0" w:line="262" w:lineRule="auto"/>
        <w:ind w:left="180" w:right="4752"/>
        <w:rPr>
          <w:rFonts w:ascii="Times New Roman" w:hAnsi="Times New Roman" w:cs="Times New Roman"/>
          <w:lang w:val="ru-RU"/>
        </w:rPr>
      </w:pPr>
      <w:proofErr w:type="spellStart"/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Познавательныеуниверсальные</w:t>
      </w:r>
      <w:proofErr w:type="spellEnd"/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учебные действия: </w:t>
      </w:r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1</w:t>
      </w:r>
      <w:proofErr w:type="gramStart"/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)  Базовые</w:t>
      </w:r>
      <w:proofErr w:type="gramEnd"/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 xml:space="preserve"> логические действия:</w:t>
      </w:r>
    </w:p>
    <w:p w:rsidR="00EE1009" w:rsidRPr="00B1194A" w:rsidRDefault="00B809D3">
      <w:pPr>
        <w:autoSpaceDE w:val="0"/>
        <w:autoSpaceDN w:val="0"/>
        <w:spacing w:before="178" w:after="0" w:line="262" w:lineRule="auto"/>
        <w:ind w:left="420" w:right="7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понимать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EE1009" w:rsidRPr="00B1194A" w:rsidRDefault="00B809D3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420" w:right="1296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сравнивать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объекты окружающего мира, устанавливать основания для сравнения, устанавливать аналогии; </w:t>
      </w:r>
    </w:p>
    <w:p w:rsidR="00EE1009" w:rsidRPr="00B1194A" w:rsidRDefault="00B809D3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объединять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части объекта (объекты) по определённому признаку;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420" w:right="576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определять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существенный признак для классификации, классифицировать предложенные объекты; </w:t>
      </w:r>
    </w:p>
    <w:p w:rsidR="00EE1009" w:rsidRPr="00B1194A" w:rsidRDefault="00B809D3">
      <w:pPr>
        <w:autoSpaceDE w:val="0"/>
        <w:autoSpaceDN w:val="0"/>
        <w:spacing w:before="192" w:after="0" w:line="262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закономерности и противоречия в рассматриваемых фактах, данных и наблюдениях на основе предложенного алгоритма; </w:t>
      </w:r>
    </w:p>
    <w:p w:rsidR="00EE1009" w:rsidRPr="00B1194A" w:rsidRDefault="00B809D3">
      <w:pPr>
        <w:autoSpaceDE w:val="0"/>
        <w:autoSpaceDN w:val="0"/>
        <w:spacing w:before="192" w:after="0" w:line="262" w:lineRule="auto"/>
        <w:ind w:left="420" w:right="576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выявлять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недостаток информации для решения учебной (практической) задачи на основе предложенного алгоритма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EE1009" w:rsidRPr="00B1194A" w:rsidRDefault="00B809D3">
      <w:pPr>
        <w:autoSpaceDE w:val="0"/>
        <w:autoSpaceDN w:val="0"/>
        <w:spacing w:before="178" w:after="0" w:line="271" w:lineRule="auto"/>
        <w:ind w:left="420" w:right="576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проводить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420" w:right="7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определять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разницу между реальным и желательным состоянием объекта (ситуации) на основе предложенных вопросов;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формулировать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lastRenderedPageBreak/>
        <w:t>—  моделировать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</w:p>
    <w:p w:rsidR="00EE1009" w:rsidRPr="00B1194A" w:rsidRDefault="00EE1009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p w:rsidR="00EE1009" w:rsidRPr="00B1194A" w:rsidRDefault="00B809D3">
      <w:pPr>
        <w:autoSpaceDE w:val="0"/>
        <w:autoSpaceDN w:val="0"/>
        <w:spacing w:after="0" w:line="230" w:lineRule="auto"/>
        <w:ind w:left="24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последствия; коллективный труд и его результаты и </w:t>
      </w: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др. )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; </w:t>
      </w:r>
    </w:p>
    <w:p w:rsidR="00EE1009" w:rsidRPr="00B1194A" w:rsidRDefault="00B809D3">
      <w:pPr>
        <w:autoSpaceDE w:val="0"/>
        <w:autoSpaceDN w:val="0"/>
        <w:spacing w:before="190" w:after="0" w:line="271" w:lineRule="auto"/>
        <w:ind w:left="240" w:right="7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проводить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по предложенному плану опыт, несложное исследование по установлению особенностей объекта изучения и связей между объектами (часть — целое, причина —следствие);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240" w:right="1152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формулировать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выводы и подкреплять их доказательствами на основе результатов проведённого наблюдения (опыта, измерения, исследования).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3)  Работа с информацией:</w:t>
      </w:r>
    </w:p>
    <w:p w:rsidR="00EE1009" w:rsidRPr="00B1194A" w:rsidRDefault="00B809D3">
      <w:pPr>
        <w:autoSpaceDE w:val="0"/>
        <w:autoSpaceDN w:val="0"/>
        <w:spacing w:before="178" w:after="0" w:line="262" w:lineRule="auto"/>
        <w:ind w:left="240" w:right="14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различные источники для поиска информации, выбирать источник получения информации с учётом учебной задачи; </w:t>
      </w:r>
    </w:p>
    <w:p w:rsidR="00EE1009" w:rsidRPr="00B1194A" w:rsidRDefault="00B809D3">
      <w:pPr>
        <w:autoSpaceDE w:val="0"/>
        <w:autoSpaceDN w:val="0"/>
        <w:spacing w:before="192" w:after="0" w:line="262" w:lineRule="auto"/>
        <w:ind w:left="240" w:right="1008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согласно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заданному алгоритму находить в предложенном источнике информацию, представленную в явном виде;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распознавать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достоверную и недостоверную информацию самостоятельно или на основе предложенного учителем способа её проверки;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240" w:right="144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использовать для решения учебных задач текстовую, графическую, аудиовизуальную информацию;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240" w:right="7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читать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интерпретировать графически представленную информацию (схему, таблицу, иллюстрацию);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240" w:right="288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соблюдать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правила информационной безопасности в условиях контролируемого доступа в Интернет (с помощью учителя);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240" w:right="86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анализировать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создавать текстовую, видео, графическую, звуковую информацию в соответствии с учебной задачей;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фиксировать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полученные результаты в текстовой форме (отчёт, выступление, высказывание) и графическом виде (рисунок, схема, диаграмма).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EE1009" w:rsidRPr="00B1194A" w:rsidRDefault="00B809D3">
      <w:pPr>
        <w:autoSpaceDE w:val="0"/>
        <w:autoSpaceDN w:val="0"/>
        <w:spacing w:before="178" w:after="0" w:line="262" w:lineRule="auto"/>
        <w:ind w:left="240" w:right="576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процессе диалогов задавать вопросы, высказывать суждения, оценивать выступления участников; </w:t>
      </w:r>
    </w:p>
    <w:p w:rsidR="00EE1009" w:rsidRPr="00B1194A" w:rsidRDefault="00B809D3">
      <w:pPr>
        <w:autoSpaceDE w:val="0"/>
        <w:autoSpaceDN w:val="0"/>
        <w:spacing w:before="192" w:after="0" w:line="262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признавать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EE1009" w:rsidRPr="00B1194A" w:rsidRDefault="00B809D3">
      <w:pPr>
        <w:autoSpaceDE w:val="0"/>
        <w:autoSpaceDN w:val="0"/>
        <w:spacing w:before="192" w:after="0" w:line="262" w:lineRule="auto"/>
        <w:ind w:left="240" w:right="576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соблюдать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правила ведения диалога и дискуссии; проявлять уважительное отношение к собеседнику;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EE1009" w:rsidRPr="00B1194A" w:rsidRDefault="00B809D3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создавать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устные и письменные тексты (описание, рассуждение, повествование);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240" w:right="576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конструировать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обобщения и выводы на основе полученных результатов наблюдений и опытной работы, подкреплять их доказательствами;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240" w:right="576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ошибки и восстанавливать деформированный текст об изученных объектах и явлениях природы, событиях социальной жизни; </w:t>
      </w:r>
    </w:p>
    <w:p w:rsidR="00EE1009" w:rsidRPr="00B1194A" w:rsidRDefault="00B809D3" w:rsidP="008A7435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lastRenderedPageBreak/>
        <w:t>—  готовить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небольшие публичные выступления с возможной презентацией (текст, рисунки, фото, плакаты и др. ) к тексту выступления.</w:t>
      </w:r>
    </w:p>
    <w:p w:rsidR="00EE1009" w:rsidRPr="00B1194A" w:rsidRDefault="00B809D3">
      <w:pPr>
        <w:autoSpaceDE w:val="0"/>
        <w:autoSpaceDN w:val="0"/>
        <w:spacing w:after="0" w:line="262" w:lineRule="auto"/>
        <w:ind w:left="180" w:right="4896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Регулятивные универсальные учебные действия: </w:t>
      </w:r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1</w:t>
      </w:r>
      <w:proofErr w:type="gramStart"/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)  Самоорганизация</w:t>
      </w:r>
      <w:proofErr w:type="gramEnd"/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:</w:t>
      </w:r>
    </w:p>
    <w:p w:rsidR="00EE1009" w:rsidRPr="00B1194A" w:rsidRDefault="00B809D3">
      <w:pPr>
        <w:autoSpaceDE w:val="0"/>
        <w:autoSpaceDN w:val="0"/>
        <w:spacing w:before="178" w:after="0" w:line="262" w:lineRule="auto"/>
        <w:ind w:left="420" w:right="7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планировать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самостоятельно или с небольшой помощью учителя действия по решению учебной задачи; </w:t>
      </w:r>
    </w:p>
    <w:p w:rsidR="00EE1009" w:rsidRPr="00B1194A" w:rsidRDefault="00B809D3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выстраивать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последовательность выбранных действий и операций.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2)  Самоконтроль: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осуществлять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контроль процесса и результата своей деятельности;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находить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EE1009" w:rsidRPr="00B1194A" w:rsidRDefault="00B809D3">
      <w:pPr>
        <w:autoSpaceDE w:val="0"/>
        <w:autoSpaceDN w:val="0"/>
        <w:spacing w:before="192" w:after="0" w:line="262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предвидеть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3)  Самооценка</w:t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:</w:t>
      </w:r>
    </w:p>
    <w:p w:rsidR="00EE1009" w:rsidRPr="00B1194A" w:rsidRDefault="00B809D3">
      <w:pPr>
        <w:autoSpaceDE w:val="0"/>
        <w:autoSpaceDN w:val="0"/>
        <w:spacing w:before="178" w:after="0" w:line="262" w:lineRule="auto"/>
        <w:ind w:left="420" w:right="432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объективно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оценивать результаты своей деятельности, соотносить свою оценку с оценкой учителя;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420" w:right="144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оценивать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целесообразность выбранных способов действия, при необходимости корректировать их.</w:t>
      </w:r>
    </w:p>
    <w:p w:rsidR="00EE1009" w:rsidRPr="00B1194A" w:rsidRDefault="00B809D3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Совместная деятельность:</w:t>
      </w:r>
    </w:p>
    <w:p w:rsidR="00EE1009" w:rsidRPr="00B1194A" w:rsidRDefault="00B809D3">
      <w:pPr>
        <w:autoSpaceDE w:val="0"/>
        <w:autoSpaceDN w:val="0"/>
        <w:spacing w:before="178" w:after="0" w:line="271" w:lineRule="auto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понимать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значение коллективной деятельности для успешного решения учебной </w:t>
      </w:r>
      <w:r w:rsidRPr="00B1194A">
        <w:rPr>
          <w:rFonts w:ascii="Times New Roman" w:hAnsi="Times New Roman" w:cs="Times New Roman"/>
          <w:lang w:val="ru-RU"/>
        </w:rPr>
        <w:br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420" w:right="158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коллективно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EE1009" w:rsidRPr="00B1194A" w:rsidRDefault="00B809D3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проявлять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готовность руководить, выполнять поручения, подчиняться; </w:t>
      </w:r>
    </w:p>
    <w:p w:rsidR="00EE1009" w:rsidRPr="00B1194A" w:rsidRDefault="00B809D3">
      <w:pPr>
        <w:autoSpaceDE w:val="0"/>
        <w:autoSpaceDN w:val="0"/>
        <w:spacing w:before="190" w:after="0" w:line="271" w:lineRule="auto"/>
        <w:ind w:left="420" w:right="14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выполнять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EE1009" w:rsidRPr="00B1194A" w:rsidRDefault="00B809D3">
      <w:pPr>
        <w:autoSpaceDE w:val="0"/>
        <w:autoSpaceDN w:val="0"/>
        <w:spacing w:before="192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ответственно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выполнять свою часть работы.</w:t>
      </w:r>
    </w:p>
    <w:p w:rsidR="00EE1009" w:rsidRPr="00B1194A" w:rsidRDefault="00B809D3">
      <w:pPr>
        <w:autoSpaceDE w:val="0"/>
        <w:autoSpaceDN w:val="0"/>
        <w:spacing w:before="288" w:after="0" w:line="230" w:lineRule="auto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ПРЕДМЕТНЫЕ РЕЗУЛЬТАТЫ</w:t>
      </w:r>
    </w:p>
    <w:p w:rsidR="00EE1009" w:rsidRPr="00B1194A" w:rsidRDefault="00B809D3">
      <w:pPr>
        <w:autoSpaceDE w:val="0"/>
        <w:autoSpaceDN w:val="0"/>
        <w:spacing w:before="346" w:after="0" w:line="230" w:lineRule="auto"/>
        <w:ind w:left="180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К концу обучения в </w:t>
      </w:r>
      <w:r w:rsidRPr="00B1194A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1 классе </w:t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обучающийся научится:</w:t>
      </w:r>
    </w:p>
    <w:p w:rsidR="00EE1009" w:rsidRPr="00B1194A" w:rsidRDefault="00B809D3">
      <w:pPr>
        <w:autoSpaceDE w:val="0"/>
        <w:autoSpaceDN w:val="0"/>
        <w:spacing w:before="178" w:after="0" w:line="271" w:lineRule="auto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называть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EE1009" w:rsidRPr="00B1194A" w:rsidRDefault="00B809D3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воспроизводить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название своего населённого пункта, региона, страны;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приводить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примеры культурных объектов родного края, школьных традиций и праздников, традиций и ценностей своей семьи, профессий; </w:t>
      </w:r>
    </w:p>
    <w:p w:rsidR="00EE1009" w:rsidRPr="00B1194A" w:rsidRDefault="00B809D3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различать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  <w:r w:rsidRPr="00B1194A">
        <w:rPr>
          <w:rFonts w:ascii="Times New Roman" w:hAnsi="Times New Roman" w:cs="Times New Roman"/>
          <w:lang w:val="ru-RU"/>
        </w:rPr>
        <w:br/>
      </w:r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животных(насекомые, рыбы, птицы, звери); </w:t>
      </w:r>
    </w:p>
    <w:p w:rsidR="00EE1009" w:rsidRPr="00B1194A" w:rsidRDefault="00EE1009">
      <w:pPr>
        <w:rPr>
          <w:rFonts w:ascii="Times New Roman" w:hAnsi="Times New Roman" w:cs="Times New Roman"/>
          <w:lang w:val="ru-RU"/>
        </w:rPr>
        <w:sectPr w:rsidR="00EE1009" w:rsidRPr="00B1194A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E1009" w:rsidRPr="00B1194A" w:rsidRDefault="00EE1009">
      <w:pPr>
        <w:autoSpaceDE w:val="0"/>
        <w:autoSpaceDN w:val="0"/>
        <w:spacing w:after="108" w:line="220" w:lineRule="exact"/>
        <w:rPr>
          <w:rFonts w:ascii="Times New Roman" w:hAnsi="Times New Roman" w:cs="Times New Roman"/>
          <w:lang w:val="ru-RU"/>
        </w:rPr>
      </w:pPr>
    </w:p>
    <w:p w:rsidR="00EE1009" w:rsidRPr="00B1194A" w:rsidRDefault="00B809D3">
      <w:pPr>
        <w:autoSpaceDE w:val="0"/>
        <w:autoSpaceDN w:val="0"/>
        <w:spacing w:after="0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описывать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EE1009" w:rsidRPr="00B1194A" w:rsidRDefault="00B809D3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применять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правила ухода за комнатными растениями и домашними животными; </w:t>
      </w:r>
    </w:p>
    <w:p w:rsidR="00EE1009" w:rsidRPr="00B1194A" w:rsidRDefault="00B809D3">
      <w:pPr>
        <w:autoSpaceDE w:val="0"/>
        <w:autoSpaceDN w:val="0"/>
        <w:spacing w:before="190" w:after="0"/>
        <w:ind w:right="144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проводить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EE1009" w:rsidRPr="00B1194A" w:rsidRDefault="00B809D3">
      <w:pPr>
        <w:autoSpaceDE w:val="0"/>
        <w:autoSpaceDN w:val="0"/>
        <w:spacing w:before="192" w:after="0" w:line="230" w:lineRule="auto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использовать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для ответов на вопросы небольшие тексты о природе и обществе; </w:t>
      </w:r>
    </w:p>
    <w:p w:rsidR="00EE1009" w:rsidRPr="00B1194A" w:rsidRDefault="00B809D3">
      <w:pPr>
        <w:autoSpaceDE w:val="0"/>
        <w:autoSpaceDN w:val="0"/>
        <w:spacing w:before="192" w:after="0" w:line="262" w:lineRule="auto"/>
        <w:ind w:right="432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оценивать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ситуации, раскрывающие положительное и негативное отношение к природе; правила поведения в быту, в общественных местах;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right="576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соблюдать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EE1009" w:rsidRPr="00B1194A" w:rsidRDefault="00B809D3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соблюдать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правила здорового питания и личной гигиены; </w:t>
      </w:r>
    </w:p>
    <w:p w:rsidR="00EE1009" w:rsidRPr="00B1194A" w:rsidRDefault="00B809D3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соблюдать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правила безопасного поведения пешехода; </w:t>
      </w:r>
    </w:p>
    <w:p w:rsidR="00EE1009" w:rsidRPr="00B1194A" w:rsidRDefault="00B809D3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соблюдать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правила безопасного поведения в природе; </w:t>
      </w:r>
    </w:p>
    <w:p w:rsidR="00EE1009" w:rsidRPr="00B1194A" w:rsidRDefault="00B809D3">
      <w:pPr>
        <w:autoSpaceDE w:val="0"/>
        <w:autoSpaceDN w:val="0"/>
        <w:spacing w:before="190" w:after="0" w:line="262" w:lineRule="auto"/>
        <w:ind w:right="1008"/>
        <w:rPr>
          <w:rFonts w:ascii="Times New Roman" w:hAnsi="Times New Roman" w:cs="Times New Roman"/>
          <w:lang w:val="ru-RU"/>
        </w:rPr>
      </w:pPr>
      <w:proofErr w:type="gramStart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>—  с</w:t>
      </w:r>
      <w:proofErr w:type="gramEnd"/>
      <w:r w:rsidRPr="00B1194A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помощью взрослых (учителя, родителей) пользоваться электронным дневником и электронными ресурсами школы.</w:t>
      </w:r>
    </w:p>
    <w:p w:rsidR="00EE1009" w:rsidRPr="00B1194A" w:rsidRDefault="00EE1009">
      <w:pPr>
        <w:rPr>
          <w:rFonts w:ascii="Times New Roman" w:hAnsi="Times New Roman" w:cs="Times New Roman"/>
          <w:lang w:val="ru-RU"/>
        </w:rPr>
        <w:sectPr w:rsidR="00EE1009" w:rsidRPr="00B1194A">
          <w:pgSz w:w="11900" w:h="16840"/>
          <w:pgMar w:top="328" w:right="840" w:bottom="1440" w:left="1086" w:header="720" w:footer="720" w:gutter="0"/>
          <w:cols w:space="720" w:equalWidth="0">
            <w:col w:w="9974" w:space="0"/>
          </w:cols>
          <w:docGrid w:linePitch="360"/>
        </w:sectPr>
      </w:pPr>
    </w:p>
    <w:p w:rsidR="00EE1009" w:rsidRPr="00B1194A" w:rsidRDefault="00EE1009">
      <w:pPr>
        <w:autoSpaceDE w:val="0"/>
        <w:autoSpaceDN w:val="0"/>
        <w:spacing w:after="64" w:line="220" w:lineRule="exact"/>
        <w:rPr>
          <w:rFonts w:ascii="Times New Roman" w:hAnsi="Times New Roman" w:cs="Times New Roman"/>
          <w:lang w:val="ru-RU"/>
        </w:rPr>
      </w:pPr>
    </w:p>
    <w:p w:rsidR="00B809D3" w:rsidRPr="00B1194A" w:rsidRDefault="00B809D3" w:rsidP="00B809D3">
      <w:pPr>
        <w:spacing w:before="80"/>
        <w:ind w:left="106"/>
        <w:rPr>
          <w:rFonts w:ascii="Times New Roman" w:hAnsi="Times New Roman" w:cs="Times New Roman"/>
          <w:b/>
          <w:sz w:val="19"/>
        </w:rPr>
      </w:pPr>
      <w:r w:rsidRPr="00B1194A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15432E9" wp14:editId="6631CA24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6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DB8DE4" id="docshape7" o:spid="_x0000_s1026" style="position:absolute;margin-left:33.3pt;margin-top:17.65pt;width:775.6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proofErr w:type="spellStart"/>
      <w:r w:rsidRPr="00B1194A">
        <w:rPr>
          <w:rFonts w:ascii="Times New Roman" w:hAnsi="Times New Roman" w:cs="Times New Roman"/>
          <w:b/>
          <w:sz w:val="19"/>
        </w:rPr>
        <w:t>ТЕМАТИЧЕСКОЕ</w:t>
      </w:r>
      <w:proofErr w:type="spellEnd"/>
      <w:r w:rsidRPr="00B1194A">
        <w:rPr>
          <w:rFonts w:ascii="Times New Roman" w:hAnsi="Times New Roman" w:cs="Times New Roman"/>
          <w:b/>
          <w:spacing w:val="9"/>
          <w:sz w:val="19"/>
        </w:rPr>
        <w:t xml:space="preserve"> </w:t>
      </w:r>
      <w:proofErr w:type="spellStart"/>
      <w:r w:rsidRPr="00B1194A">
        <w:rPr>
          <w:rFonts w:ascii="Times New Roman" w:hAnsi="Times New Roman" w:cs="Times New Roman"/>
          <w:b/>
          <w:spacing w:val="-2"/>
          <w:sz w:val="19"/>
        </w:rPr>
        <w:t>ПЛАНИРОВАНИЕ</w:t>
      </w:r>
      <w:proofErr w:type="spellEnd"/>
    </w:p>
    <w:p w:rsidR="00B809D3" w:rsidRPr="00B1194A" w:rsidRDefault="00B809D3" w:rsidP="00B809D3">
      <w:pPr>
        <w:pStyle w:val="af"/>
        <w:spacing w:before="8"/>
        <w:rPr>
          <w:rFonts w:ascii="Times New Roman" w:hAnsi="Times New Roman" w:cs="Times New Roman"/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14"/>
        <w:gridCol w:w="528"/>
        <w:gridCol w:w="1104"/>
        <w:gridCol w:w="1140"/>
        <w:gridCol w:w="864"/>
        <w:gridCol w:w="4070"/>
        <w:gridCol w:w="1236"/>
        <w:gridCol w:w="2473"/>
      </w:tblGrid>
      <w:tr w:rsidR="00B809D3" w:rsidRPr="00B1194A" w:rsidTr="00B809D3">
        <w:trPr>
          <w:trHeight w:val="333"/>
        </w:trPr>
        <w:tc>
          <w:tcPr>
            <w:tcW w:w="468" w:type="dxa"/>
            <w:vMerge w:val="restart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right="143"/>
              <w:rPr>
                <w:b/>
                <w:sz w:val="15"/>
              </w:rPr>
            </w:pPr>
            <w:r w:rsidRPr="00B1194A">
              <w:rPr>
                <w:b/>
                <w:spacing w:val="-10"/>
                <w:w w:val="105"/>
                <w:sz w:val="15"/>
              </w:rPr>
              <w:t>№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3614" w:type="dxa"/>
            <w:vMerge w:val="restart"/>
          </w:tcPr>
          <w:p w:rsidR="00B809D3" w:rsidRPr="00B1194A" w:rsidRDefault="00B809D3" w:rsidP="00B809D3">
            <w:pPr>
              <w:pStyle w:val="TableParagraph"/>
              <w:spacing w:before="74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Наименование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разделов</w:t>
            </w:r>
            <w:r w:rsidRPr="00B1194A">
              <w:rPr>
                <w:b/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тем</w:t>
            </w:r>
            <w:r w:rsidRPr="00B1194A">
              <w:rPr>
                <w:b/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B809D3" w:rsidRPr="00B1194A" w:rsidRDefault="00B809D3" w:rsidP="00B809D3">
            <w:pPr>
              <w:pStyle w:val="TableParagraph"/>
              <w:spacing w:before="74"/>
              <w:rPr>
                <w:b/>
                <w:sz w:val="15"/>
              </w:rPr>
            </w:pPr>
            <w:r w:rsidRPr="00B1194A">
              <w:rPr>
                <w:b/>
                <w:spacing w:val="-2"/>
                <w:w w:val="105"/>
                <w:sz w:val="15"/>
              </w:rPr>
              <w:t>Количество</w:t>
            </w:r>
            <w:r w:rsidRPr="00B1194A">
              <w:rPr>
                <w:b/>
                <w:spacing w:val="3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8" w:right="108"/>
              <w:rPr>
                <w:b/>
                <w:sz w:val="15"/>
              </w:rPr>
            </w:pPr>
            <w:r w:rsidRPr="00B1194A">
              <w:rPr>
                <w:b/>
                <w:spacing w:val="-4"/>
                <w:w w:val="105"/>
                <w:sz w:val="15"/>
              </w:rPr>
              <w:t>Дата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4070" w:type="dxa"/>
            <w:vMerge w:val="restart"/>
          </w:tcPr>
          <w:p w:rsidR="00B809D3" w:rsidRPr="00B1194A" w:rsidRDefault="00B809D3" w:rsidP="00B809D3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Виды</w:t>
            </w:r>
            <w:r w:rsidRPr="00B1194A">
              <w:rPr>
                <w:b/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9"/>
              <w:rPr>
                <w:b/>
                <w:sz w:val="15"/>
              </w:rPr>
            </w:pPr>
            <w:r w:rsidRPr="00B1194A">
              <w:rPr>
                <w:b/>
                <w:spacing w:val="-2"/>
                <w:w w:val="105"/>
                <w:sz w:val="15"/>
              </w:rPr>
              <w:t>Виды,</w:t>
            </w:r>
            <w:r w:rsidRPr="00B1194A">
              <w:rPr>
                <w:b/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формы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2473" w:type="dxa"/>
            <w:vMerge w:val="restart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 w:rsidRPr="00B1194A">
              <w:rPr>
                <w:b/>
                <w:spacing w:val="-2"/>
                <w:w w:val="105"/>
                <w:sz w:val="15"/>
              </w:rPr>
              <w:t>Электронные</w:t>
            </w:r>
            <w:r w:rsidRPr="00B1194A">
              <w:rPr>
                <w:b/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(цифровые)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sz w:val="15"/>
              </w:rPr>
              <w:t>образовательные</w:t>
            </w:r>
            <w:r w:rsidRPr="00B1194A">
              <w:rPr>
                <w:b/>
                <w:spacing w:val="37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B809D3" w:rsidRPr="00B1194A" w:rsidTr="00B809D3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B809D3" w:rsidRPr="00B1194A" w:rsidRDefault="00B809D3" w:rsidP="00B809D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14" w:type="dxa"/>
            <w:vMerge/>
            <w:tcBorders>
              <w:top w:val="nil"/>
            </w:tcBorders>
          </w:tcPr>
          <w:p w:rsidR="00B809D3" w:rsidRPr="00B1194A" w:rsidRDefault="00B809D3" w:rsidP="00B809D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b/>
                <w:sz w:val="15"/>
              </w:rPr>
            </w:pPr>
            <w:r w:rsidRPr="00B1194A"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 w:rsidRPr="00B1194A">
              <w:rPr>
                <w:b/>
                <w:spacing w:val="-2"/>
                <w:w w:val="105"/>
                <w:sz w:val="15"/>
              </w:rPr>
              <w:t>контрольные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 w:rsidRPr="00B1194A">
              <w:rPr>
                <w:b/>
                <w:spacing w:val="-2"/>
                <w:w w:val="105"/>
                <w:sz w:val="15"/>
              </w:rPr>
              <w:t>практические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B809D3" w:rsidRPr="00B1194A" w:rsidRDefault="00B809D3" w:rsidP="00B809D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70" w:type="dxa"/>
            <w:vMerge/>
            <w:tcBorders>
              <w:top w:val="nil"/>
            </w:tcBorders>
          </w:tcPr>
          <w:p w:rsidR="00B809D3" w:rsidRPr="00B1194A" w:rsidRDefault="00B809D3" w:rsidP="00B809D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:rsidR="00B809D3" w:rsidRPr="00B1194A" w:rsidRDefault="00B809D3" w:rsidP="00B809D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73" w:type="dxa"/>
            <w:vMerge/>
            <w:tcBorders>
              <w:top w:val="nil"/>
            </w:tcBorders>
          </w:tcPr>
          <w:p w:rsidR="00B809D3" w:rsidRPr="00B1194A" w:rsidRDefault="00B809D3" w:rsidP="00B809D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809D3" w:rsidRPr="00B1194A" w:rsidTr="00B809D3">
        <w:trPr>
          <w:trHeight w:val="333"/>
        </w:trPr>
        <w:tc>
          <w:tcPr>
            <w:tcW w:w="15497" w:type="dxa"/>
            <w:gridSpan w:val="9"/>
          </w:tcPr>
          <w:p w:rsidR="00B809D3" w:rsidRPr="00B1194A" w:rsidRDefault="00B809D3" w:rsidP="00B809D3">
            <w:pPr>
              <w:pStyle w:val="TableParagraph"/>
              <w:spacing w:before="74"/>
              <w:rPr>
                <w:b/>
                <w:sz w:val="15"/>
              </w:rPr>
            </w:pPr>
            <w:r w:rsidRPr="00B1194A">
              <w:rPr>
                <w:w w:val="105"/>
                <w:sz w:val="15"/>
              </w:rPr>
              <w:t>Раздел</w:t>
            </w:r>
            <w:r w:rsidRPr="00B1194A">
              <w:rPr>
                <w:spacing w:val="-7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1.</w:t>
            </w:r>
            <w:r w:rsidRPr="00B1194A">
              <w:rPr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Человек</w:t>
            </w:r>
            <w:r w:rsidRPr="00B1194A">
              <w:rPr>
                <w:b/>
                <w:spacing w:val="-2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</w:t>
            </w:r>
            <w:r w:rsidRPr="00B1194A">
              <w:rPr>
                <w:b/>
                <w:spacing w:val="-6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общество.</w:t>
            </w:r>
          </w:p>
        </w:tc>
      </w:tr>
      <w:tr w:rsidR="00B809D3" w:rsidRPr="00B1194A" w:rsidTr="00B809D3">
        <w:trPr>
          <w:trHeight w:val="1101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right="243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Школьные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традиции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праздники.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Классный,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школьный коллектив, совместная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деятельность.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B809D3" w:rsidRPr="00B1194A" w:rsidRDefault="00B809D3" w:rsidP="004436A2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</w:t>
            </w:r>
            <w:r w:rsidR="004436A2" w:rsidRPr="00B1194A">
              <w:rPr>
                <w:spacing w:val="-2"/>
                <w:w w:val="105"/>
                <w:sz w:val="15"/>
              </w:rPr>
              <w:t>5</w:t>
            </w:r>
            <w:r w:rsidRPr="00B1194A">
              <w:rPr>
                <w:spacing w:val="-2"/>
                <w:w w:val="105"/>
                <w:sz w:val="15"/>
              </w:rPr>
              <w:t>.09.2022</w:t>
            </w: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74"/>
              <w:ind w:left="78"/>
              <w:rPr>
                <w:sz w:val="15"/>
              </w:rPr>
            </w:pPr>
            <w:r w:rsidRPr="00B1194A">
              <w:rPr>
                <w:w w:val="105"/>
                <w:sz w:val="15"/>
              </w:rPr>
              <w:t>Экскурсия</w:t>
            </w:r>
            <w:r w:rsidRPr="00B1194A">
              <w:rPr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школе,</w:t>
            </w:r>
            <w:r w:rsidRPr="00B1194A">
              <w:rPr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знакомство</w:t>
            </w:r>
            <w:r w:rsidRPr="00B1194A">
              <w:rPr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</w:t>
            </w:r>
            <w:r w:rsidRPr="00B1194A">
              <w:rPr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помещениями;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74"/>
              <w:ind w:left="79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Устный</w:t>
            </w:r>
            <w:r w:rsidRPr="00B1194A">
              <w:rPr>
                <w:spacing w:val="2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B1194A">
              <w:rPr>
                <w:w w:val="105"/>
                <w:sz w:val="15"/>
              </w:rPr>
              <w:t>Библиотека материалов для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начальной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школы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6">
              <w:r w:rsidRPr="00B1194A">
                <w:rPr>
                  <w:spacing w:val="-2"/>
                  <w:w w:val="105"/>
                  <w:sz w:val="15"/>
                </w:rPr>
                <w:t>http://www.nachalka.com/biblioteka.</w:t>
              </w:r>
            </w:hyperlink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Фестиваль педагогических 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7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</w:p>
        </w:tc>
      </w:tr>
      <w:tr w:rsidR="00B809D3" w:rsidRPr="00BB0E09" w:rsidTr="00B809D3">
        <w:trPr>
          <w:trHeight w:val="1101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 w:rsidRPr="00B1194A">
              <w:rPr>
                <w:b/>
                <w:spacing w:val="-2"/>
                <w:w w:val="105"/>
                <w:sz w:val="15"/>
              </w:rPr>
              <w:t>Одноклассники, взаимоотношения между ними;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ценность дружбы, взаимной помощи.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B809D3" w:rsidRPr="00B1194A" w:rsidRDefault="00B809D3" w:rsidP="004436A2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</w:t>
            </w:r>
            <w:r w:rsidR="004436A2" w:rsidRPr="00B1194A">
              <w:rPr>
                <w:spacing w:val="-2"/>
                <w:w w:val="105"/>
                <w:sz w:val="15"/>
              </w:rPr>
              <w:t>7</w:t>
            </w:r>
            <w:r w:rsidRPr="00B1194A">
              <w:rPr>
                <w:spacing w:val="-2"/>
                <w:w w:val="105"/>
                <w:sz w:val="15"/>
              </w:rPr>
              <w:t>.09.2022</w:t>
            </w: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8" w:right="141"/>
              <w:rPr>
                <w:sz w:val="15"/>
              </w:rPr>
            </w:pPr>
            <w:r w:rsidRPr="00B1194A">
              <w:rPr>
                <w:w w:val="105"/>
                <w:sz w:val="15"/>
              </w:rPr>
              <w:t>Экскурсия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школе,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знакомство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помещениями;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Ролевые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игры;</w:t>
            </w:r>
          </w:p>
          <w:p w:rsidR="00B809D3" w:rsidRPr="00B1194A" w:rsidRDefault="00B809D3" w:rsidP="00B809D3">
            <w:pPr>
              <w:pStyle w:val="TableParagraph"/>
              <w:spacing w:before="2" w:line="266" w:lineRule="auto"/>
              <w:ind w:left="78" w:right="141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обсуждение различных проблемных ситуаций. Беседа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"Что такое дружба";</w:t>
            </w:r>
          </w:p>
          <w:p w:rsidR="00B809D3" w:rsidRPr="00B1194A" w:rsidRDefault="00B809D3" w:rsidP="00B809D3">
            <w:pPr>
              <w:pStyle w:val="TableParagraph"/>
              <w:spacing w:before="1"/>
              <w:ind w:left="78"/>
              <w:rPr>
                <w:sz w:val="15"/>
              </w:rPr>
            </w:pPr>
            <w:r w:rsidRPr="00B1194A"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Устный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опрос;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Творческая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80" w:right="242"/>
              <w:rPr>
                <w:sz w:val="15"/>
              </w:rPr>
            </w:pPr>
            <w:r w:rsidRPr="00B1194A">
              <w:rPr>
                <w:w w:val="105"/>
                <w:sz w:val="15"/>
              </w:rPr>
              <w:t>Портал «Музеи России»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8">
              <w:r w:rsidRPr="00B1194A">
                <w:rPr>
                  <w:spacing w:val="-2"/>
                  <w:w w:val="105"/>
                  <w:sz w:val="15"/>
                </w:rPr>
                <w:t>http://www.museum.ru</w:t>
              </w:r>
            </w:hyperlink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Фестиваль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педагогических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9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</w:p>
        </w:tc>
      </w:tr>
      <w:tr w:rsidR="00B809D3" w:rsidRPr="00BB0E09" w:rsidTr="00B809D3">
        <w:trPr>
          <w:trHeight w:val="1101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right="143"/>
              <w:rPr>
                <w:b/>
                <w:sz w:val="15"/>
              </w:rPr>
            </w:pPr>
            <w:r w:rsidRPr="00B1194A">
              <w:rPr>
                <w:b/>
                <w:spacing w:val="-2"/>
                <w:w w:val="105"/>
                <w:sz w:val="15"/>
              </w:rPr>
              <w:t>Рабочее место школьника. Правила безопасной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работы на учебном месте, режим труда и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отдыха.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B809D3" w:rsidRPr="00B1194A" w:rsidRDefault="004436A2" w:rsidP="00B809D3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12</w:t>
            </w:r>
            <w:r w:rsidR="00B809D3" w:rsidRPr="00B1194A">
              <w:rPr>
                <w:spacing w:val="-2"/>
                <w:w w:val="105"/>
                <w:sz w:val="15"/>
              </w:rPr>
              <w:t>.09.2022</w:t>
            </w: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74"/>
              <w:ind w:left="78"/>
              <w:rPr>
                <w:sz w:val="15"/>
              </w:rPr>
            </w:pPr>
            <w:r w:rsidRPr="00B1194A">
              <w:rPr>
                <w:w w:val="105"/>
                <w:sz w:val="15"/>
              </w:rPr>
              <w:t>Беседа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7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теме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«Как</w:t>
            </w:r>
            <w:r w:rsidRPr="00B1194A">
              <w:rPr>
                <w:spacing w:val="-7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содержать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рабочее</w:t>
            </w:r>
            <w:r w:rsidRPr="00B1194A">
              <w:rPr>
                <w:spacing w:val="-7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место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в</w:t>
            </w:r>
            <w:r w:rsidRPr="00B1194A">
              <w:rPr>
                <w:spacing w:val="-7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порядке»;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9" w:right="58"/>
              <w:rPr>
                <w:sz w:val="15"/>
              </w:rPr>
            </w:pPr>
            <w:r w:rsidRPr="00B1194A">
              <w:rPr>
                <w:w w:val="105"/>
                <w:sz w:val="15"/>
              </w:rPr>
              <w:t>Самооценка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266" w:lineRule="auto"/>
              <w:ind w:left="79" w:right="150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«Оценочного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листа»;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Устный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Фестиваль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педагогических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10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</w:p>
        </w:tc>
      </w:tr>
      <w:tr w:rsidR="00B809D3" w:rsidRPr="00B1194A" w:rsidTr="00B809D3">
        <w:trPr>
          <w:trHeight w:val="1101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Россия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Москва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—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столица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России.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Народы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России.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B809D3" w:rsidRPr="00B1194A" w:rsidRDefault="00B809D3" w:rsidP="00B809D3">
            <w:pPr>
              <w:pStyle w:val="TableParagraph"/>
              <w:spacing w:before="7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14.09.2022</w:t>
            </w:r>
          </w:p>
          <w:p w:rsidR="00B809D3" w:rsidRPr="00B1194A" w:rsidRDefault="004436A2" w:rsidP="00B809D3">
            <w:pPr>
              <w:pStyle w:val="TableParagraph"/>
              <w:spacing w:before="20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19</w:t>
            </w:r>
            <w:r w:rsidR="00B809D3" w:rsidRPr="00B1194A">
              <w:rPr>
                <w:spacing w:val="-2"/>
                <w:w w:val="105"/>
                <w:sz w:val="15"/>
              </w:rPr>
              <w:t>.09.2022</w:t>
            </w: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8" w:right="52"/>
              <w:rPr>
                <w:sz w:val="15"/>
              </w:rPr>
            </w:pPr>
            <w:r w:rsidRPr="00B1194A">
              <w:rPr>
                <w:w w:val="105"/>
                <w:sz w:val="15"/>
              </w:rPr>
              <w:t>Просмотр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обсуждение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иллюстраций,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видеофрагментов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других материалов (по выбору) на темы «Москва —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столица России», «Экскурсия по Москве»;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Устный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опрос;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Письменный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B1194A">
              <w:rPr>
                <w:spacing w:val="-2"/>
                <w:w w:val="105"/>
                <w:sz w:val="15"/>
              </w:rPr>
              <w:t>контороль</w:t>
            </w:r>
            <w:proofErr w:type="spellEnd"/>
            <w:r w:rsidRPr="00B1194A">
              <w:rPr>
                <w:spacing w:val="-2"/>
                <w:w w:val="105"/>
                <w:sz w:val="15"/>
              </w:rPr>
              <w:t>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B1194A">
              <w:rPr>
                <w:w w:val="105"/>
                <w:sz w:val="15"/>
              </w:rPr>
              <w:t>Библиотека материалов для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начальной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школы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11">
              <w:r w:rsidRPr="00B1194A">
                <w:rPr>
                  <w:spacing w:val="-2"/>
                  <w:w w:val="105"/>
                  <w:sz w:val="15"/>
                </w:rPr>
                <w:t>http://www.nachalka.com/biblioteka.</w:t>
              </w:r>
            </w:hyperlink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 xml:space="preserve">Учебная платформа </w:t>
            </w:r>
            <w:proofErr w:type="spellStart"/>
            <w:r w:rsidRPr="00B1194A">
              <w:rPr>
                <w:w w:val="105"/>
                <w:sz w:val="15"/>
              </w:rPr>
              <w:t>Учи.ру</w:t>
            </w:r>
            <w:proofErr w:type="spellEnd"/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B809D3" w:rsidRPr="00BB0E09" w:rsidTr="00B809D3">
        <w:trPr>
          <w:trHeight w:val="909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Первоначальные сведения о родном крае.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Название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своего</w:t>
            </w:r>
            <w:r w:rsidRPr="00B1194A">
              <w:rPr>
                <w:b/>
                <w:spacing w:val="39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населённого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пункта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(города,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села),</w:t>
            </w:r>
            <w:r w:rsidRPr="00B1194A">
              <w:rPr>
                <w:b/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региона.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B809D3" w:rsidRPr="00B1194A" w:rsidRDefault="00B809D3" w:rsidP="00B809D3">
            <w:pPr>
              <w:pStyle w:val="TableParagraph"/>
              <w:spacing w:before="7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21.09.2022</w:t>
            </w:r>
          </w:p>
          <w:p w:rsidR="00B809D3" w:rsidRPr="00B1194A" w:rsidRDefault="004436A2" w:rsidP="00B809D3">
            <w:pPr>
              <w:pStyle w:val="TableParagraph"/>
              <w:spacing w:before="20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26</w:t>
            </w:r>
            <w:r w:rsidR="00B809D3" w:rsidRPr="00B1194A">
              <w:rPr>
                <w:spacing w:val="-2"/>
                <w:w w:val="105"/>
                <w:sz w:val="15"/>
              </w:rPr>
              <w:t>.09.2022</w:t>
            </w: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8" w:right="296"/>
              <w:jc w:val="both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Экскурсии, целевые прогулки, просмотр иллюстраций,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видеофрагментов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других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материалов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(по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вы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бору)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тему «Москва — столица России»;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9" w:right="58"/>
              <w:rPr>
                <w:sz w:val="15"/>
              </w:rPr>
            </w:pPr>
            <w:r w:rsidRPr="00B1194A">
              <w:rPr>
                <w:w w:val="105"/>
                <w:sz w:val="15"/>
              </w:rPr>
              <w:t>Самооценка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«Оценочного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B1194A">
              <w:rPr>
                <w:w w:val="105"/>
                <w:sz w:val="15"/>
              </w:rPr>
              <w:t>Библиотека материалов для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начальной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школы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12">
              <w:r w:rsidRPr="00B1194A">
                <w:rPr>
                  <w:spacing w:val="-2"/>
                  <w:w w:val="105"/>
                  <w:sz w:val="15"/>
                </w:rPr>
                <w:t>http://www.nachalka.com/biblioteka.</w:t>
              </w:r>
            </w:hyperlink>
          </w:p>
        </w:tc>
      </w:tr>
      <w:tr w:rsidR="00B809D3" w:rsidRPr="00B1194A" w:rsidTr="00B809D3">
        <w:trPr>
          <w:trHeight w:val="1101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1.6.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right="143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Культурные объекты родного края. Труд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людей.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Ценность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красота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рукотворного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мира.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B809D3" w:rsidRPr="00B1194A" w:rsidRDefault="00B809D3" w:rsidP="00B809D3">
            <w:pPr>
              <w:pStyle w:val="TableParagraph"/>
              <w:spacing w:before="7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28.09.2022</w:t>
            </w:r>
          </w:p>
          <w:p w:rsidR="00B809D3" w:rsidRPr="00B1194A" w:rsidRDefault="004436A2" w:rsidP="00B809D3">
            <w:pPr>
              <w:pStyle w:val="TableParagraph"/>
              <w:spacing w:before="20"/>
              <w:ind w:left="78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03</w:t>
            </w:r>
            <w:r w:rsidR="00B809D3" w:rsidRPr="00B1194A">
              <w:rPr>
                <w:spacing w:val="-2"/>
                <w:w w:val="105"/>
                <w:sz w:val="15"/>
              </w:rPr>
              <w:t>.10.2022</w:t>
            </w:r>
          </w:p>
          <w:p w:rsidR="004436A2" w:rsidRPr="00B1194A" w:rsidRDefault="004436A2" w:rsidP="004436A2">
            <w:pPr>
              <w:pStyle w:val="TableParagraph"/>
              <w:spacing w:before="20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05.10.2022</w:t>
            </w: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8" w:right="65"/>
              <w:rPr>
                <w:sz w:val="15"/>
              </w:rPr>
            </w:pPr>
            <w:r w:rsidRPr="00B1194A">
              <w:rPr>
                <w:w w:val="105"/>
                <w:sz w:val="15"/>
              </w:rPr>
              <w:t>Рассматривание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описание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изделий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народных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промыслов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родного края и народов России;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9" w:right="216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Практическая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работа;</w:t>
            </w:r>
          </w:p>
          <w:p w:rsidR="00B809D3" w:rsidRPr="00B1194A" w:rsidRDefault="00B809D3" w:rsidP="00B809D3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B1194A">
              <w:rPr>
                <w:w w:val="105"/>
                <w:sz w:val="15"/>
              </w:rPr>
              <w:t>Проект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"Моя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малая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Родина";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B1194A">
              <w:rPr>
                <w:w w:val="105"/>
                <w:sz w:val="15"/>
              </w:rPr>
              <w:t>Библиотека материалов для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начальной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школы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13">
              <w:r w:rsidRPr="00B1194A">
                <w:rPr>
                  <w:spacing w:val="-2"/>
                  <w:w w:val="105"/>
                  <w:sz w:val="15"/>
                </w:rPr>
                <w:t>http://www.nachalka.com/biblioteka.</w:t>
              </w:r>
            </w:hyperlink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Фестиваль педагогических 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14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</w:p>
        </w:tc>
      </w:tr>
      <w:tr w:rsidR="00B809D3" w:rsidRPr="00BB0E09" w:rsidTr="00B809D3">
        <w:trPr>
          <w:trHeight w:val="1293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1.7.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Правила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поведения</w:t>
            </w:r>
            <w:r w:rsidRPr="00B1194A">
              <w:rPr>
                <w:b/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в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социуме.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B809D3" w:rsidRPr="00B1194A" w:rsidRDefault="004436A2" w:rsidP="00B809D3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10</w:t>
            </w:r>
            <w:r w:rsidR="00B809D3" w:rsidRPr="00B1194A">
              <w:rPr>
                <w:spacing w:val="-2"/>
                <w:w w:val="105"/>
                <w:sz w:val="15"/>
              </w:rPr>
              <w:t>.10.2022</w:t>
            </w: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 w:rsidRPr="00B1194A">
              <w:rPr>
                <w:w w:val="105"/>
                <w:sz w:val="15"/>
              </w:rPr>
              <w:t>Беседа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теме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«Правила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поведения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в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учреждениях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культуры — в театре, музее, библиотеке»;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9" w:right="58"/>
              <w:rPr>
                <w:sz w:val="15"/>
              </w:rPr>
            </w:pPr>
            <w:r w:rsidRPr="00B1194A">
              <w:rPr>
                <w:w w:val="105"/>
                <w:sz w:val="15"/>
              </w:rPr>
              <w:t>Самооценка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«Оценочного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листа»;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Творческая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 w:rsidRPr="00B1194A">
              <w:rPr>
                <w:w w:val="105"/>
                <w:sz w:val="15"/>
              </w:rPr>
              <w:t>Педсовет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hyperlink r:id="rId15">
              <w:r w:rsidRPr="00B1194A">
                <w:rPr>
                  <w:w w:val="105"/>
                  <w:sz w:val="15"/>
                </w:rPr>
                <w:t>http://pedsovet.org</w:t>
              </w:r>
            </w:hyperlink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Библиотека материалов для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начальной</w:t>
            </w:r>
            <w:r w:rsidRPr="00B1194A">
              <w:rPr>
                <w:spacing w:val="-5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школы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16">
              <w:r w:rsidRPr="00B1194A">
                <w:rPr>
                  <w:spacing w:val="-2"/>
                  <w:w w:val="105"/>
                  <w:sz w:val="15"/>
                </w:rPr>
                <w:t>http://www.nachalka.com/biblioteka</w:t>
              </w:r>
            </w:hyperlink>
          </w:p>
        </w:tc>
      </w:tr>
      <w:tr w:rsidR="00B809D3" w:rsidRPr="00BB0E09" w:rsidTr="00B809D3">
        <w:trPr>
          <w:trHeight w:val="909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lastRenderedPageBreak/>
              <w:t>1.8.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Моя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семья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в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прошлом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настоящем.</w:t>
            </w:r>
            <w:r w:rsidRPr="00B1194A">
              <w:rPr>
                <w:b/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Имена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фамилии членов семьи, их профессии.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74"/>
              <w:rPr>
                <w:sz w:val="15"/>
              </w:rPr>
            </w:pPr>
            <w:r w:rsidRPr="00B1194A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7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B809D3" w:rsidRPr="00B1194A" w:rsidRDefault="00B809D3" w:rsidP="00B809D3">
            <w:pPr>
              <w:pStyle w:val="TableParagraph"/>
              <w:spacing w:before="7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12.10.2022</w:t>
            </w:r>
          </w:p>
          <w:p w:rsidR="00B809D3" w:rsidRPr="00B1194A" w:rsidRDefault="004436A2" w:rsidP="00B809D3">
            <w:pPr>
              <w:pStyle w:val="TableParagraph"/>
              <w:spacing w:before="20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17</w:t>
            </w:r>
            <w:r w:rsidR="00B809D3" w:rsidRPr="00B1194A">
              <w:rPr>
                <w:spacing w:val="-2"/>
                <w:w w:val="105"/>
                <w:sz w:val="15"/>
              </w:rPr>
              <w:t>.10.2022</w:t>
            </w: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Работа с иллюстративным материалом: рассматривание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фото, репродукций на тему «Семья»;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79" w:right="216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Практическая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работа;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Проект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"Моя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семья";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74" w:line="266" w:lineRule="auto"/>
              <w:ind w:left="80" w:right="133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Фестиваль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педагогических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17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 xml:space="preserve">Учебная платформа </w:t>
            </w:r>
            <w:proofErr w:type="spellStart"/>
            <w:r w:rsidRPr="00B1194A">
              <w:rPr>
                <w:w w:val="105"/>
                <w:sz w:val="15"/>
              </w:rPr>
              <w:t>Учи.ру</w:t>
            </w:r>
            <w:proofErr w:type="spellEnd"/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https://uchi.ru/</w:t>
            </w:r>
          </w:p>
        </w:tc>
      </w:tr>
    </w:tbl>
    <w:p w:rsidR="00B809D3" w:rsidRPr="00B1194A" w:rsidRDefault="00B809D3" w:rsidP="00B809D3">
      <w:pPr>
        <w:spacing w:line="266" w:lineRule="auto"/>
        <w:rPr>
          <w:rFonts w:ascii="Times New Roman" w:hAnsi="Times New Roman" w:cs="Times New Roman"/>
          <w:sz w:val="15"/>
          <w:lang w:val="ru-RU"/>
        </w:rPr>
        <w:sectPr w:rsidR="00B809D3" w:rsidRPr="00B1194A">
          <w:pgSz w:w="16840" w:h="11900" w:orient="landscape"/>
          <w:pgMar w:top="480" w:right="560" w:bottom="516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14"/>
        <w:gridCol w:w="528"/>
        <w:gridCol w:w="1104"/>
        <w:gridCol w:w="1140"/>
        <w:gridCol w:w="864"/>
        <w:gridCol w:w="4070"/>
        <w:gridCol w:w="1236"/>
        <w:gridCol w:w="2473"/>
      </w:tblGrid>
      <w:tr w:rsidR="00B809D3" w:rsidRPr="00BB0E09" w:rsidTr="00B809D3">
        <w:trPr>
          <w:trHeight w:val="717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1.9.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right="375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Взаимоотношения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взаимопомощь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в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семье.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Совместный труд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 отдых.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B809D3" w:rsidRPr="00B1194A" w:rsidRDefault="00B809D3" w:rsidP="00B809D3">
            <w:pPr>
              <w:pStyle w:val="TableParagraph"/>
              <w:spacing w:before="64"/>
              <w:ind w:left="65" w:right="55"/>
              <w:jc w:val="center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19.10.2022</w:t>
            </w:r>
          </w:p>
          <w:p w:rsidR="00B91BC1" w:rsidRPr="00B1194A" w:rsidRDefault="00B91BC1" w:rsidP="00B809D3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24.10.2022</w:t>
            </w: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w w:val="105"/>
                <w:sz w:val="15"/>
              </w:rPr>
              <w:t>Учебный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диалог</w:t>
            </w:r>
            <w:r w:rsidRPr="00B1194A">
              <w:rPr>
                <w:spacing w:val="-7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теме</w:t>
            </w:r>
            <w:r w:rsidRPr="00B1194A">
              <w:rPr>
                <w:spacing w:val="-7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«Что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такое</w:t>
            </w:r>
            <w:r w:rsidRPr="00B1194A">
              <w:rPr>
                <w:spacing w:val="-7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семья»;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Устный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опрос;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Практическая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1194A">
              <w:rPr>
                <w:w w:val="105"/>
                <w:sz w:val="15"/>
              </w:rPr>
              <w:t>Библиотека материалов для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начальной</w:t>
            </w:r>
            <w:r w:rsidRPr="00B1194A">
              <w:rPr>
                <w:spacing w:val="-5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школы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18">
              <w:r w:rsidRPr="00B1194A">
                <w:rPr>
                  <w:spacing w:val="-2"/>
                  <w:w w:val="105"/>
                  <w:sz w:val="15"/>
                </w:rPr>
                <w:t>http://www.nachalka.com/biblioteka</w:t>
              </w:r>
            </w:hyperlink>
          </w:p>
        </w:tc>
      </w:tr>
      <w:tr w:rsidR="00B809D3" w:rsidRPr="00BB0E09" w:rsidTr="00B809D3">
        <w:trPr>
          <w:trHeight w:val="717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1.10.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b/>
                <w:sz w:val="15"/>
              </w:rPr>
            </w:pPr>
            <w:r w:rsidRPr="00B1194A">
              <w:rPr>
                <w:b/>
                <w:spacing w:val="-2"/>
                <w:w w:val="105"/>
                <w:sz w:val="15"/>
              </w:rPr>
              <w:t>Домашний</w:t>
            </w:r>
            <w:r w:rsidRPr="00B1194A">
              <w:rPr>
                <w:b/>
                <w:spacing w:val="2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адрес.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B809D3" w:rsidRPr="00B1194A" w:rsidRDefault="00B91BC1" w:rsidP="00B809D3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26</w:t>
            </w:r>
            <w:r w:rsidR="00B809D3" w:rsidRPr="00B1194A">
              <w:rPr>
                <w:spacing w:val="-2"/>
                <w:w w:val="105"/>
                <w:sz w:val="15"/>
              </w:rPr>
              <w:t>.10.2022</w:t>
            </w: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B1194A">
              <w:rPr>
                <w:w w:val="105"/>
                <w:sz w:val="15"/>
              </w:rPr>
              <w:t>Рассказы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детей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теме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«Как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наша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семья</w:t>
            </w:r>
            <w:r w:rsidRPr="00B1194A">
              <w:rPr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проводит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свободное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время»;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1194A">
              <w:rPr>
                <w:w w:val="105"/>
                <w:sz w:val="15"/>
              </w:rPr>
              <w:t>Устный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опрос;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Тестирование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"Проверь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себя";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80" w:right="543"/>
              <w:jc w:val="both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Педсовет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hyperlink r:id="rId19">
              <w:r w:rsidRPr="00B1194A">
                <w:rPr>
                  <w:spacing w:val="-2"/>
                  <w:w w:val="105"/>
                  <w:sz w:val="15"/>
                </w:rPr>
                <w:t>http://pedsovet.org</w:t>
              </w:r>
            </w:hyperlink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Учебная</w:t>
            </w:r>
            <w:r w:rsidRPr="00B1194A">
              <w:rPr>
                <w:spacing w:val="-5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платформа</w:t>
            </w:r>
            <w:r w:rsidRPr="00B1194A">
              <w:rPr>
                <w:spacing w:val="-5"/>
                <w:w w:val="105"/>
                <w:sz w:val="15"/>
              </w:rPr>
              <w:t xml:space="preserve"> </w:t>
            </w:r>
            <w:proofErr w:type="spellStart"/>
            <w:r w:rsidRPr="00B1194A">
              <w:rPr>
                <w:spacing w:val="-2"/>
                <w:w w:val="105"/>
                <w:sz w:val="15"/>
              </w:rPr>
              <w:t>Учи.ру</w:t>
            </w:r>
            <w:proofErr w:type="spellEnd"/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B809D3" w:rsidRPr="00B1194A" w:rsidTr="00B809D3">
        <w:trPr>
          <w:trHeight w:val="333"/>
        </w:trPr>
        <w:tc>
          <w:tcPr>
            <w:tcW w:w="4082" w:type="dxa"/>
            <w:gridSpan w:val="2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5"/>
                <w:sz w:val="15"/>
              </w:rPr>
              <w:t>Итого</w:t>
            </w:r>
            <w:r w:rsidRPr="00B1194A">
              <w:rPr>
                <w:spacing w:val="-6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6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spacing w:val="-5"/>
                <w:w w:val="105"/>
                <w:sz w:val="15"/>
              </w:rPr>
              <w:t>16</w:t>
            </w:r>
          </w:p>
        </w:tc>
        <w:tc>
          <w:tcPr>
            <w:tcW w:w="10887" w:type="dxa"/>
            <w:gridSpan w:val="6"/>
          </w:tcPr>
          <w:p w:rsidR="00B809D3" w:rsidRPr="00B1194A" w:rsidRDefault="00B809D3" w:rsidP="00B809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809D3" w:rsidRPr="00B1194A" w:rsidTr="00B809D3">
        <w:trPr>
          <w:trHeight w:val="333"/>
        </w:trPr>
        <w:tc>
          <w:tcPr>
            <w:tcW w:w="15497" w:type="dxa"/>
            <w:gridSpan w:val="9"/>
          </w:tcPr>
          <w:p w:rsidR="00B809D3" w:rsidRPr="00B1194A" w:rsidRDefault="00B809D3" w:rsidP="00B809D3">
            <w:pPr>
              <w:pStyle w:val="TableParagraph"/>
              <w:spacing w:before="64"/>
              <w:rPr>
                <w:b/>
                <w:sz w:val="15"/>
              </w:rPr>
            </w:pPr>
            <w:r w:rsidRPr="00B1194A">
              <w:rPr>
                <w:w w:val="105"/>
                <w:sz w:val="15"/>
              </w:rPr>
              <w:t>Раздел</w:t>
            </w:r>
            <w:r w:rsidRPr="00B1194A">
              <w:rPr>
                <w:spacing w:val="-7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2.</w:t>
            </w:r>
            <w:r w:rsidRPr="00B1194A">
              <w:rPr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Человек</w:t>
            </w:r>
            <w:r w:rsidRPr="00B1194A">
              <w:rPr>
                <w:b/>
                <w:spacing w:val="-2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</w:t>
            </w:r>
            <w:r w:rsidRPr="00B1194A">
              <w:rPr>
                <w:b/>
                <w:spacing w:val="-6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природа.</w:t>
            </w:r>
          </w:p>
        </w:tc>
      </w:tr>
      <w:tr w:rsidR="00B809D3" w:rsidRPr="00BB0E09" w:rsidTr="00B809D3">
        <w:trPr>
          <w:trHeight w:val="1293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52" w:line="266" w:lineRule="auto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Природа и предметы, созданные человеком.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Природные материалы. Бережное отношение к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proofErr w:type="gramStart"/>
            <w:r w:rsidRPr="00B1194A">
              <w:rPr>
                <w:b/>
                <w:w w:val="105"/>
                <w:sz w:val="15"/>
              </w:rPr>
              <w:t>пред метам</w:t>
            </w:r>
            <w:proofErr w:type="gramEnd"/>
            <w:r w:rsidRPr="00B1194A">
              <w:rPr>
                <w:b/>
                <w:w w:val="105"/>
                <w:sz w:val="15"/>
              </w:rPr>
              <w:t>, вещам, уход за ними.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B809D3" w:rsidRPr="00B1194A" w:rsidRDefault="004436A2" w:rsidP="004436A2">
            <w:pPr>
              <w:pStyle w:val="TableParagraph"/>
              <w:spacing w:before="20"/>
              <w:ind w:left="78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07</w:t>
            </w:r>
            <w:r w:rsidR="00B809D3" w:rsidRPr="00B1194A">
              <w:rPr>
                <w:spacing w:val="-2"/>
                <w:w w:val="105"/>
                <w:sz w:val="15"/>
              </w:rPr>
              <w:t>.1</w:t>
            </w:r>
            <w:r w:rsidRPr="00B1194A">
              <w:rPr>
                <w:spacing w:val="-2"/>
                <w:w w:val="105"/>
                <w:sz w:val="15"/>
              </w:rPr>
              <w:t>1</w:t>
            </w:r>
            <w:r w:rsidR="00B809D3" w:rsidRPr="00B1194A">
              <w:rPr>
                <w:spacing w:val="-2"/>
                <w:w w:val="105"/>
                <w:sz w:val="15"/>
              </w:rPr>
              <w:t>.2022</w:t>
            </w:r>
          </w:p>
          <w:p w:rsidR="004436A2" w:rsidRPr="00B1194A" w:rsidRDefault="004436A2" w:rsidP="004436A2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09.11.2022</w:t>
            </w:r>
          </w:p>
          <w:p w:rsidR="00B91BC1" w:rsidRPr="00B1194A" w:rsidRDefault="00B91BC1" w:rsidP="00B91BC1">
            <w:pPr>
              <w:pStyle w:val="TableParagraph"/>
              <w:spacing w:before="20"/>
              <w:ind w:left="78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14.11.2022</w:t>
            </w:r>
          </w:p>
          <w:p w:rsidR="004436A2" w:rsidRPr="00B1194A" w:rsidRDefault="004436A2" w:rsidP="004436A2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8" w:right="141"/>
              <w:rPr>
                <w:sz w:val="15"/>
              </w:rPr>
            </w:pPr>
            <w:r w:rsidRPr="00B1194A">
              <w:rPr>
                <w:w w:val="105"/>
                <w:sz w:val="15"/>
              </w:rPr>
              <w:t>Учебный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диалог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теме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«Почему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люди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должны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оберегать и охранять природу»;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9" w:right="5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Практическая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работа;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Самооценка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использованием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"Оценочного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листа";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1194A">
              <w:rPr>
                <w:w w:val="105"/>
                <w:sz w:val="15"/>
              </w:rPr>
              <w:t>Библиотека материалов для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начальной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школы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20">
              <w:r w:rsidRPr="00B1194A">
                <w:rPr>
                  <w:spacing w:val="-2"/>
                  <w:w w:val="105"/>
                  <w:sz w:val="15"/>
                </w:rPr>
                <w:t>http://www.nachalka.com/biblioteka</w:t>
              </w:r>
            </w:hyperlink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Фестиваль педагогических 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21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</w:p>
        </w:tc>
      </w:tr>
      <w:tr w:rsidR="00B809D3" w:rsidRPr="00BB0E09" w:rsidTr="00B809D3">
        <w:trPr>
          <w:trHeight w:val="909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52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Неживая</w:t>
            </w:r>
            <w:r w:rsidRPr="00B1194A">
              <w:rPr>
                <w:b/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</w:t>
            </w:r>
            <w:r w:rsidRPr="00B1194A">
              <w:rPr>
                <w:b/>
                <w:spacing w:val="-7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живая</w:t>
            </w:r>
            <w:r w:rsidRPr="00B1194A">
              <w:rPr>
                <w:b/>
                <w:spacing w:val="-7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природа.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4436A2" w:rsidRPr="00B1194A" w:rsidRDefault="004436A2" w:rsidP="004436A2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16.11.2022</w:t>
            </w:r>
          </w:p>
          <w:p w:rsidR="004436A2" w:rsidRPr="00B1194A" w:rsidRDefault="004436A2" w:rsidP="004436A2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21.11.2022</w:t>
            </w:r>
          </w:p>
          <w:p w:rsidR="00B91BC1" w:rsidRPr="00B1194A" w:rsidRDefault="00B91BC1" w:rsidP="00B91BC1">
            <w:pPr>
              <w:pStyle w:val="TableParagraph"/>
              <w:spacing w:before="20"/>
              <w:ind w:left="78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23.11.2022</w:t>
            </w:r>
          </w:p>
          <w:p w:rsidR="004436A2" w:rsidRPr="00B1194A" w:rsidRDefault="004436A2" w:rsidP="004436A2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B1194A">
              <w:rPr>
                <w:w w:val="105"/>
                <w:sz w:val="15"/>
              </w:rPr>
              <w:t>Работа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иллюстративным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материалом: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«Живая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неживая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природа»;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Устный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опрос;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Письменный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Детские электронные презентации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22">
              <w:r w:rsidRPr="00B1194A">
                <w:rPr>
                  <w:spacing w:val="-2"/>
                  <w:w w:val="105"/>
                  <w:sz w:val="15"/>
                </w:rPr>
                <w:t>http://viki.rdf.ru/</w:t>
              </w:r>
            </w:hyperlink>
          </w:p>
          <w:p w:rsidR="00B809D3" w:rsidRPr="00B1194A" w:rsidRDefault="00B809D3" w:rsidP="00B809D3">
            <w:pPr>
              <w:pStyle w:val="TableParagraph"/>
              <w:spacing w:before="2" w:line="266" w:lineRule="auto"/>
              <w:ind w:left="80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Фестиваль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педагогических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23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</w:p>
        </w:tc>
      </w:tr>
      <w:tr w:rsidR="00B809D3" w:rsidRPr="00BB0E09" w:rsidTr="00B809D3">
        <w:trPr>
          <w:trHeight w:val="1677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Погода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термометр.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Наблюдение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за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погодой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своего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края.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Сезонные</w:t>
            </w:r>
            <w:r w:rsidRPr="00B1194A">
              <w:rPr>
                <w:b/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изменения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в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4436A2" w:rsidRPr="00B1194A" w:rsidRDefault="004436A2" w:rsidP="004436A2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28.11.2022</w:t>
            </w:r>
          </w:p>
          <w:p w:rsidR="004436A2" w:rsidRPr="00B1194A" w:rsidRDefault="004436A2" w:rsidP="004436A2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30.11.2022</w:t>
            </w:r>
          </w:p>
          <w:p w:rsidR="00B91BC1" w:rsidRPr="00B1194A" w:rsidRDefault="00B91BC1" w:rsidP="00B91BC1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05.12.2022</w:t>
            </w:r>
          </w:p>
          <w:p w:rsidR="004436A2" w:rsidRPr="00B1194A" w:rsidRDefault="004436A2" w:rsidP="00B809D3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B1194A">
              <w:rPr>
                <w:w w:val="105"/>
                <w:sz w:val="15"/>
              </w:rPr>
              <w:t>Экскурсии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теме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«Сезонные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изменения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в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природе,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наблюдение за погодой»;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9" w:right="5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Письменный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контроль;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proofErr w:type="gramStart"/>
            <w:r w:rsidRPr="00B1194A">
              <w:rPr>
                <w:spacing w:val="-2"/>
                <w:w w:val="105"/>
                <w:sz w:val="15"/>
              </w:rPr>
              <w:t>Опыты.;</w:t>
            </w:r>
            <w:proofErr w:type="gramEnd"/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Самооценка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использованием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"Оценочного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листа";</w:t>
            </w:r>
          </w:p>
          <w:p w:rsidR="00B809D3" w:rsidRPr="00B1194A" w:rsidRDefault="00B809D3" w:rsidP="00B809D3">
            <w:pPr>
              <w:pStyle w:val="TableParagraph"/>
              <w:spacing w:before="5"/>
              <w:ind w:left="79"/>
              <w:rPr>
                <w:sz w:val="15"/>
              </w:rPr>
            </w:pPr>
            <w:r w:rsidRPr="00B1194A">
              <w:rPr>
                <w:w w:val="104"/>
                <w:sz w:val="15"/>
              </w:rPr>
              <w:t>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Детские электронные презентации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24">
              <w:r w:rsidRPr="00B1194A">
                <w:rPr>
                  <w:spacing w:val="-2"/>
                  <w:w w:val="105"/>
                  <w:sz w:val="15"/>
                </w:rPr>
                <w:t>http://viki.rdf.ru/</w:t>
              </w:r>
            </w:hyperlink>
          </w:p>
          <w:p w:rsidR="00B809D3" w:rsidRPr="00B1194A" w:rsidRDefault="00B809D3" w:rsidP="00B809D3">
            <w:pPr>
              <w:pStyle w:val="TableParagraph"/>
              <w:spacing w:before="2" w:line="266" w:lineRule="auto"/>
              <w:ind w:left="80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Фестиваль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педагогических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25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</w:p>
        </w:tc>
      </w:tr>
      <w:tr w:rsidR="00B809D3" w:rsidRPr="00BB0E09" w:rsidTr="00B809D3">
        <w:trPr>
          <w:trHeight w:val="1101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right="243"/>
              <w:rPr>
                <w:b/>
                <w:sz w:val="15"/>
              </w:rPr>
            </w:pPr>
            <w:r w:rsidRPr="00B1194A">
              <w:rPr>
                <w:b/>
                <w:spacing w:val="-2"/>
                <w:w w:val="105"/>
                <w:sz w:val="15"/>
              </w:rPr>
              <w:t>Взаимосвязи между человеком</w:t>
            </w:r>
            <w:r w:rsidRPr="00B1194A">
              <w:rPr>
                <w:b/>
                <w:spacing w:val="-13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и природой.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Правила нравственного и безопасного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поведения в природе.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4</w:t>
            </w:r>
          </w:p>
        </w:tc>
        <w:tc>
          <w:tcPr>
            <w:tcW w:w="864" w:type="dxa"/>
          </w:tcPr>
          <w:p w:rsidR="00B809D3" w:rsidRPr="00B1194A" w:rsidRDefault="00E30B01" w:rsidP="00E30B01">
            <w:pPr>
              <w:pStyle w:val="TableParagraph"/>
              <w:spacing w:before="20"/>
              <w:ind w:left="78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07</w:t>
            </w:r>
            <w:r w:rsidR="00B809D3" w:rsidRPr="00B1194A">
              <w:rPr>
                <w:spacing w:val="-2"/>
                <w:w w:val="105"/>
                <w:sz w:val="15"/>
              </w:rPr>
              <w:t>.1</w:t>
            </w:r>
            <w:r w:rsidRPr="00B1194A">
              <w:rPr>
                <w:spacing w:val="-2"/>
                <w:w w:val="105"/>
                <w:sz w:val="15"/>
              </w:rPr>
              <w:t>2</w:t>
            </w:r>
            <w:r w:rsidR="00B809D3" w:rsidRPr="00B1194A">
              <w:rPr>
                <w:spacing w:val="-2"/>
                <w:w w:val="105"/>
                <w:sz w:val="15"/>
              </w:rPr>
              <w:t>.2022</w:t>
            </w:r>
          </w:p>
          <w:p w:rsidR="00E30B01" w:rsidRPr="00B1194A" w:rsidRDefault="00E30B01" w:rsidP="00E30B01">
            <w:pPr>
              <w:pStyle w:val="TableParagraph"/>
              <w:spacing w:before="20"/>
              <w:ind w:left="78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12.12.2022</w:t>
            </w:r>
          </w:p>
          <w:p w:rsidR="00E30B01" w:rsidRPr="00B1194A" w:rsidRDefault="00E30B01" w:rsidP="00E30B01">
            <w:pPr>
              <w:pStyle w:val="TableParagraph"/>
              <w:spacing w:before="20"/>
              <w:ind w:left="78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14.12.2022</w:t>
            </w:r>
          </w:p>
          <w:p w:rsidR="00B91BC1" w:rsidRPr="00B1194A" w:rsidRDefault="00B91BC1" w:rsidP="00B91BC1">
            <w:pPr>
              <w:pStyle w:val="TableParagraph"/>
              <w:spacing w:before="20"/>
              <w:ind w:left="78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19.12.2022</w:t>
            </w:r>
          </w:p>
          <w:p w:rsidR="00B91BC1" w:rsidRPr="00B1194A" w:rsidRDefault="00B91BC1" w:rsidP="00E30B01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B1194A">
              <w:rPr>
                <w:w w:val="105"/>
                <w:sz w:val="15"/>
              </w:rPr>
              <w:t>Обсуждение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ситуаций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теме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«Правила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поведения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в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природе»;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9" w:right="58"/>
              <w:rPr>
                <w:sz w:val="15"/>
              </w:rPr>
            </w:pPr>
            <w:r w:rsidRPr="00B1194A">
              <w:rPr>
                <w:w w:val="105"/>
                <w:sz w:val="15"/>
              </w:rPr>
              <w:t>Самооценка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266" w:lineRule="auto"/>
              <w:ind w:left="79" w:right="150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«Оценочного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листа»;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Устный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1194A">
              <w:rPr>
                <w:w w:val="105"/>
                <w:sz w:val="15"/>
              </w:rPr>
              <w:t>Педсовет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hyperlink r:id="rId26">
              <w:r w:rsidRPr="00B1194A">
                <w:rPr>
                  <w:w w:val="105"/>
                  <w:sz w:val="15"/>
                </w:rPr>
                <w:t>http://pedsovet.org</w:t>
              </w:r>
            </w:hyperlink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Фестиваль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педагогических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27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</w:p>
        </w:tc>
      </w:tr>
      <w:tr w:rsidR="00B809D3" w:rsidRPr="00BB0E09" w:rsidTr="00B809D3">
        <w:trPr>
          <w:trHeight w:val="909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2.5.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52" w:line="271" w:lineRule="auto"/>
              <w:rPr>
                <w:b/>
                <w:sz w:val="15"/>
              </w:rPr>
            </w:pPr>
            <w:r w:rsidRPr="00B1194A">
              <w:rPr>
                <w:b/>
                <w:spacing w:val="-2"/>
                <w:w w:val="105"/>
                <w:sz w:val="15"/>
              </w:rPr>
              <w:t>Растения ближайшего окружения (узнавание,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position w:val="1"/>
                <w:sz w:val="15"/>
              </w:rPr>
              <w:t>называние, краткое</w:t>
            </w:r>
            <w:r w:rsidRPr="00B1194A">
              <w:rPr>
                <w:b/>
                <w:spacing w:val="40"/>
                <w:w w:val="105"/>
                <w:position w:val="1"/>
                <w:sz w:val="15"/>
              </w:rPr>
              <w:t xml:space="preserve"> </w:t>
            </w:r>
            <w:r w:rsidRPr="00B1194A">
              <w:rPr>
                <w:b/>
                <w:w w:val="105"/>
                <w:position w:val="1"/>
                <w:sz w:val="15"/>
              </w:rPr>
              <w:t>описание)</w:t>
            </w:r>
            <w:r w:rsidRPr="00B1194A"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E30B01" w:rsidRPr="00B1194A" w:rsidRDefault="00E30B01" w:rsidP="00B809D3">
            <w:pPr>
              <w:pStyle w:val="TableParagraph"/>
              <w:spacing w:before="20"/>
              <w:ind w:left="78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21.12.2022</w:t>
            </w:r>
          </w:p>
          <w:p w:rsidR="00E30B01" w:rsidRPr="00B1194A" w:rsidRDefault="00E30B01" w:rsidP="00B809D3">
            <w:pPr>
              <w:pStyle w:val="TableParagraph"/>
              <w:spacing w:before="20"/>
              <w:ind w:left="78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26.12.2022</w:t>
            </w:r>
          </w:p>
          <w:p w:rsidR="00B91BC1" w:rsidRPr="00B1194A" w:rsidRDefault="00B91BC1" w:rsidP="00B91BC1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09.01.2023</w:t>
            </w:r>
          </w:p>
          <w:p w:rsidR="00B91BC1" w:rsidRPr="00B1194A" w:rsidRDefault="00B91BC1" w:rsidP="00B809D3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Экскурсия;</w:t>
            </w:r>
          </w:p>
          <w:p w:rsidR="00B809D3" w:rsidRPr="00B1194A" w:rsidRDefault="00B809D3" w:rsidP="00B809D3">
            <w:pPr>
              <w:pStyle w:val="TableParagraph"/>
              <w:spacing w:before="20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Сравнение</w:t>
            </w:r>
            <w:r w:rsidRPr="00B1194A">
              <w:rPr>
                <w:spacing w:val="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внешнего</w:t>
            </w:r>
            <w:r w:rsidRPr="00B1194A">
              <w:rPr>
                <w:spacing w:val="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вида</w:t>
            </w:r>
            <w:r w:rsidRPr="00B1194A">
              <w:rPr>
                <w:spacing w:val="4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деревьев,</w:t>
            </w:r>
            <w:r w:rsidRPr="00B1194A">
              <w:rPr>
                <w:spacing w:val="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кустарников,</w:t>
            </w:r>
            <w:r w:rsidRPr="00B1194A">
              <w:rPr>
                <w:spacing w:val="4"/>
                <w:w w:val="105"/>
                <w:sz w:val="15"/>
              </w:rPr>
              <w:t xml:space="preserve"> </w:t>
            </w:r>
            <w:r w:rsidRPr="00B1194A">
              <w:rPr>
                <w:spacing w:val="-4"/>
                <w:w w:val="105"/>
                <w:sz w:val="15"/>
              </w:rPr>
              <w:t>трав;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9" w:right="58"/>
              <w:rPr>
                <w:sz w:val="15"/>
              </w:rPr>
            </w:pPr>
            <w:r w:rsidRPr="00B1194A">
              <w:rPr>
                <w:w w:val="105"/>
                <w:sz w:val="15"/>
              </w:rPr>
              <w:t>Самооценка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«Оценочного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Фестиваль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педагогических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28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</w:p>
        </w:tc>
      </w:tr>
      <w:tr w:rsidR="00B809D3" w:rsidRPr="00BB0E09" w:rsidTr="00B809D3">
        <w:trPr>
          <w:trHeight w:val="1293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2.6.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right="44"/>
              <w:rPr>
                <w:b/>
                <w:sz w:val="15"/>
              </w:rPr>
            </w:pPr>
            <w:r w:rsidRPr="00B1194A">
              <w:rPr>
                <w:b/>
                <w:spacing w:val="-2"/>
                <w:w w:val="105"/>
                <w:sz w:val="15"/>
              </w:rPr>
              <w:t>Лиственные и хвойные растения. Дикорастущие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 культурные растения.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4</w:t>
            </w:r>
          </w:p>
        </w:tc>
        <w:tc>
          <w:tcPr>
            <w:tcW w:w="864" w:type="dxa"/>
          </w:tcPr>
          <w:p w:rsidR="00E30B01" w:rsidRPr="00B1194A" w:rsidRDefault="00E30B01" w:rsidP="00E30B01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11.01.2023</w:t>
            </w:r>
          </w:p>
          <w:p w:rsidR="00E30B01" w:rsidRPr="00B1194A" w:rsidRDefault="00E30B01" w:rsidP="00E30B01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16.01.2023</w:t>
            </w:r>
          </w:p>
          <w:p w:rsidR="00E30B01" w:rsidRPr="00B1194A" w:rsidRDefault="00E30B01" w:rsidP="00E30B01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18.01.2023</w:t>
            </w:r>
          </w:p>
          <w:p w:rsidR="00B91BC1" w:rsidRPr="00B1194A" w:rsidRDefault="00B91BC1" w:rsidP="00B91BC1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23.01.2023</w:t>
            </w:r>
          </w:p>
          <w:p w:rsidR="00B809D3" w:rsidRPr="00B1194A" w:rsidRDefault="00B809D3" w:rsidP="00B809D3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 w:rsidRPr="00B1194A">
              <w:rPr>
                <w:w w:val="105"/>
                <w:sz w:val="15"/>
              </w:rPr>
              <w:t>Учебный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диалог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теме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«Чем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различаются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дикорастущие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 культурные растения?»;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Устный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опрос;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Творческая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80" w:right="133"/>
              <w:rPr>
                <w:sz w:val="15"/>
              </w:rPr>
            </w:pPr>
            <w:r w:rsidRPr="00B1194A">
              <w:rPr>
                <w:w w:val="105"/>
                <w:sz w:val="15"/>
              </w:rPr>
              <w:t>Фестиваль педагогических 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29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30">
              <w:r w:rsidRPr="00B1194A">
                <w:rPr>
                  <w:w w:val="105"/>
                  <w:sz w:val="15"/>
                </w:rPr>
                <w:t>http://barsuk.lenin.ru</w:t>
              </w:r>
              <w:r w:rsidRPr="00B1194A">
                <w:rPr>
                  <w:spacing w:val="-10"/>
                  <w:w w:val="105"/>
                  <w:sz w:val="15"/>
                </w:rPr>
                <w:t xml:space="preserve"> </w:t>
              </w:r>
            </w:hyperlink>
            <w:r w:rsidRPr="00B1194A">
              <w:rPr>
                <w:w w:val="105"/>
                <w:sz w:val="15"/>
              </w:rPr>
              <w:t>-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Журнал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для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детей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"Барсук"</w:t>
            </w:r>
          </w:p>
          <w:p w:rsidR="00B809D3" w:rsidRPr="00B1194A" w:rsidRDefault="00B809D3" w:rsidP="00B809D3">
            <w:pPr>
              <w:pStyle w:val="TableParagraph"/>
              <w:spacing w:before="3" w:line="266" w:lineRule="auto"/>
              <w:ind w:left="80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Учебная</w:t>
            </w:r>
            <w:r w:rsidRPr="00B1194A">
              <w:rPr>
                <w:spacing w:val="-6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платформа</w:t>
            </w:r>
            <w:r w:rsidRPr="00B1194A"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 w:rsidRPr="00B1194A">
              <w:rPr>
                <w:spacing w:val="-2"/>
                <w:w w:val="105"/>
                <w:sz w:val="15"/>
              </w:rPr>
              <w:t>Учи.ру</w:t>
            </w:r>
            <w:proofErr w:type="spellEnd"/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B809D3" w:rsidRPr="00BB0E09" w:rsidTr="00B809D3">
        <w:trPr>
          <w:trHeight w:val="1137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lastRenderedPageBreak/>
              <w:t>2.7.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right="160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Части растения (называние, краткая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характеристика значения для жизни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растения):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корень,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стебель,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лист,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цветок,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плод,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семя.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E30B01" w:rsidRPr="00B1194A" w:rsidRDefault="00E30B01" w:rsidP="00E30B01">
            <w:pPr>
              <w:pStyle w:val="TableParagraph"/>
              <w:spacing w:before="64"/>
              <w:ind w:left="78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25.01.2023</w:t>
            </w:r>
          </w:p>
          <w:p w:rsidR="00E30B01" w:rsidRPr="00B1194A" w:rsidRDefault="00E30B01" w:rsidP="00E30B01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30.01.2023</w:t>
            </w:r>
          </w:p>
          <w:p w:rsidR="00E30B01" w:rsidRPr="00B1194A" w:rsidRDefault="00E30B01" w:rsidP="00E30B01">
            <w:pPr>
              <w:pStyle w:val="TableParagraph"/>
              <w:spacing w:before="64"/>
              <w:ind w:left="78"/>
              <w:rPr>
                <w:sz w:val="15"/>
              </w:rPr>
            </w:pPr>
          </w:p>
          <w:p w:rsidR="00B91BC1" w:rsidRPr="00B1194A" w:rsidRDefault="00B91BC1" w:rsidP="00B91BC1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01.02.2023</w:t>
            </w:r>
          </w:p>
          <w:p w:rsidR="00B809D3" w:rsidRPr="00B1194A" w:rsidRDefault="00B809D3" w:rsidP="00B809D3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B1194A">
              <w:rPr>
                <w:w w:val="105"/>
                <w:sz w:val="15"/>
              </w:rPr>
              <w:t>Практическая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работа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теме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«Найдите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у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растений</w:t>
            </w:r>
            <w:r w:rsidRPr="00B1194A">
              <w:rPr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их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части»;</w:t>
            </w:r>
          </w:p>
          <w:p w:rsidR="00B809D3" w:rsidRPr="00B1194A" w:rsidRDefault="00B809D3" w:rsidP="00B809D3">
            <w:pPr>
              <w:pStyle w:val="TableParagraph"/>
              <w:spacing w:before="2" w:line="266" w:lineRule="auto"/>
              <w:ind w:left="78" w:right="141"/>
              <w:rPr>
                <w:sz w:val="15"/>
              </w:rPr>
            </w:pPr>
            <w:r w:rsidRPr="00B1194A">
              <w:rPr>
                <w:w w:val="105"/>
                <w:sz w:val="15"/>
              </w:rPr>
              <w:t>Рассматривание и зарисовка разнообразия частей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растения: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разные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листья,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разные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цветки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плоды,</w:t>
            </w:r>
            <w:r w:rsidRPr="00B1194A">
              <w:rPr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разные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корни (по выбору);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9" w:right="216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Практическая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работа;</w:t>
            </w:r>
          </w:p>
          <w:p w:rsidR="00B809D3" w:rsidRPr="00B1194A" w:rsidRDefault="00B809D3" w:rsidP="00B809D3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Опыты;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Устный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1194A">
              <w:rPr>
                <w:w w:val="105"/>
                <w:sz w:val="15"/>
              </w:rPr>
              <w:t>-</w:t>
            </w:r>
            <w:r w:rsidRPr="00B1194A">
              <w:rPr>
                <w:spacing w:val="-6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Фестиваль</w:t>
            </w:r>
            <w:r w:rsidRPr="00B1194A">
              <w:rPr>
                <w:spacing w:val="-6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педагогических</w:t>
            </w:r>
            <w:r w:rsidRPr="00B1194A">
              <w:rPr>
                <w:spacing w:val="-6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31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Библиотека материалов для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начальной</w:t>
            </w:r>
            <w:r w:rsidRPr="00B1194A">
              <w:rPr>
                <w:spacing w:val="-5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школы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32">
              <w:r w:rsidRPr="00B1194A">
                <w:rPr>
                  <w:spacing w:val="-2"/>
                  <w:w w:val="105"/>
                  <w:sz w:val="15"/>
                </w:rPr>
                <w:t>http://www.nachalka.com/biblioteka</w:t>
              </w:r>
            </w:hyperlink>
          </w:p>
        </w:tc>
      </w:tr>
    </w:tbl>
    <w:p w:rsidR="00B809D3" w:rsidRPr="00B1194A" w:rsidRDefault="00B809D3" w:rsidP="00B809D3">
      <w:pPr>
        <w:spacing w:line="266" w:lineRule="auto"/>
        <w:rPr>
          <w:rFonts w:ascii="Times New Roman" w:hAnsi="Times New Roman" w:cs="Times New Roman"/>
          <w:sz w:val="15"/>
          <w:lang w:val="ru-RU"/>
        </w:rPr>
        <w:sectPr w:rsidR="00B809D3" w:rsidRPr="00B1194A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14"/>
        <w:gridCol w:w="528"/>
        <w:gridCol w:w="1104"/>
        <w:gridCol w:w="1140"/>
        <w:gridCol w:w="864"/>
        <w:gridCol w:w="4070"/>
        <w:gridCol w:w="1236"/>
        <w:gridCol w:w="2473"/>
      </w:tblGrid>
      <w:tr w:rsidR="00B809D3" w:rsidRPr="00BB0E09" w:rsidTr="00B809D3">
        <w:trPr>
          <w:trHeight w:val="1101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2.8.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1194A">
              <w:rPr>
                <w:b/>
                <w:spacing w:val="-2"/>
                <w:w w:val="105"/>
                <w:sz w:val="15"/>
              </w:rPr>
              <w:t>Комнатные растения, правила содержания</w:t>
            </w:r>
            <w:r w:rsidRPr="00B1194A">
              <w:rPr>
                <w:b/>
                <w:spacing w:val="-4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и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ухода.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E30B01" w:rsidRPr="00B1194A" w:rsidRDefault="00E30B01" w:rsidP="00E30B01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06.02.2023</w:t>
            </w:r>
          </w:p>
          <w:p w:rsidR="00E30B01" w:rsidRPr="00B1194A" w:rsidRDefault="00E30B01" w:rsidP="00E30B01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08.02.2023</w:t>
            </w:r>
          </w:p>
          <w:p w:rsidR="00B91BC1" w:rsidRPr="00B1194A" w:rsidRDefault="00B91BC1" w:rsidP="00B91BC1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13.02.2023</w:t>
            </w:r>
          </w:p>
          <w:p w:rsidR="00B809D3" w:rsidRPr="00B1194A" w:rsidRDefault="00B809D3" w:rsidP="00B809D3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 w:rsidRPr="00B1194A">
              <w:rPr>
                <w:w w:val="105"/>
                <w:sz w:val="15"/>
              </w:rPr>
              <w:t>Практическая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работа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теме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«Учимся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ухаживать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за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растениями уголка природы»;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9" w:right="216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Практическая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1194A">
              <w:rPr>
                <w:w w:val="105"/>
                <w:sz w:val="15"/>
              </w:rPr>
              <w:t>-</w:t>
            </w:r>
            <w:r w:rsidRPr="00B1194A">
              <w:rPr>
                <w:spacing w:val="-6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Фестиваль</w:t>
            </w:r>
            <w:r w:rsidRPr="00B1194A">
              <w:rPr>
                <w:spacing w:val="-6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педагогических</w:t>
            </w:r>
            <w:r w:rsidRPr="00B1194A">
              <w:rPr>
                <w:spacing w:val="-6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33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Библиотека материалов для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начальной</w:t>
            </w:r>
            <w:r w:rsidRPr="00B1194A">
              <w:rPr>
                <w:spacing w:val="-5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школы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34">
              <w:r w:rsidRPr="00B1194A">
                <w:rPr>
                  <w:spacing w:val="-2"/>
                  <w:w w:val="105"/>
                  <w:sz w:val="15"/>
                </w:rPr>
                <w:t>http://www.nachalka.com/biblioteka</w:t>
              </w:r>
            </w:hyperlink>
          </w:p>
        </w:tc>
      </w:tr>
      <w:tr w:rsidR="00B809D3" w:rsidRPr="00BB0E09" w:rsidTr="00B809D3">
        <w:trPr>
          <w:trHeight w:val="1293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2.9.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right="275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Разные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группы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животных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(звери,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насекомые,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птицы, рыбы и др.).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E30B01" w:rsidRPr="00B1194A" w:rsidRDefault="00E30B01" w:rsidP="00E30B01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15.02.2023</w:t>
            </w:r>
          </w:p>
          <w:p w:rsidR="00E30B01" w:rsidRPr="00B1194A" w:rsidRDefault="00E30B01" w:rsidP="00E30B01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27.02.2023</w:t>
            </w:r>
          </w:p>
          <w:p w:rsidR="00E30B01" w:rsidRPr="00B1194A" w:rsidRDefault="00E30B01" w:rsidP="00E30B01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01.03.2023</w:t>
            </w:r>
          </w:p>
          <w:p w:rsidR="00B809D3" w:rsidRPr="00B1194A" w:rsidRDefault="00E30B01" w:rsidP="00B809D3">
            <w:pPr>
              <w:pStyle w:val="TableParagraph"/>
              <w:spacing w:before="64"/>
              <w:ind w:left="65" w:right="55"/>
              <w:jc w:val="center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06</w:t>
            </w:r>
            <w:r w:rsidR="00B809D3" w:rsidRPr="00B1194A">
              <w:rPr>
                <w:spacing w:val="-2"/>
                <w:w w:val="105"/>
                <w:sz w:val="15"/>
              </w:rPr>
              <w:t>.03.2023</w:t>
            </w:r>
          </w:p>
          <w:p w:rsidR="00B91BC1" w:rsidRPr="00B1194A" w:rsidRDefault="00B91BC1" w:rsidP="00B91BC1">
            <w:pPr>
              <w:pStyle w:val="TableParagraph"/>
              <w:spacing w:before="64"/>
              <w:ind w:left="65" w:right="55"/>
              <w:jc w:val="center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08.03.2023</w:t>
            </w:r>
          </w:p>
          <w:p w:rsidR="00B91BC1" w:rsidRPr="00B1194A" w:rsidRDefault="00B91BC1" w:rsidP="00B91BC1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13.03.2023</w:t>
            </w: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8" w:right="141"/>
              <w:rPr>
                <w:sz w:val="15"/>
              </w:rPr>
            </w:pPr>
            <w:r w:rsidRPr="00B1194A">
              <w:rPr>
                <w:w w:val="105"/>
                <w:sz w:val="15"/>
              </w:rPr>
              <w:t>Игра-соревнование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теме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«Кто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больше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назовёт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насекомых (птиц, зверей…)»;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9" w:right="58"/>
              <w:rPr>
                <w:sz w:val="15"/>
              </w:rPr>
            </w:pPr>
            <w:r w:rsidRPr="00B1194A">
              <w:rPr>
                <w:w w:val="105"/>
                <w:sz w:val="15"/>
              </w:rPr>
              <w:t>Самооценка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266" w:lineRule="auto"/>
              <w:ind w:left="79" w:right="216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«Оценочного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листа»;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Практическая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1194A">
              <w:rPr>
                <w:w w:val="105"/>
                <w:sz w:val="15"/>
              </w:rPr>
              <w:t>Библиотека материалов для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начальной</w:t>
            </w:r>
            <w:r w:rsidRPr="00B1194A">
              <w:rPr>
                <w:spacing w:val="-5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школы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35">
              <w:r w:rsidRPr="00B1194A">
                <w:rPr>
                  <w:spacing w:val="-2"/>
                  <w:w w:val="105"/>
                  <w:sz w:val="15"/>
                </w:rPr>
                <w:t>http://www.nachalka.com/biblioteka</w:t>
              </w:r>
            </w:hyperlink>
          </w:p>
        </w:tc>
      </w:tr>
      <w:tr w:rsidR="00B809D3" w:rsidRPr="00BB0E09" w:rsidTr="00B809D3">
        <w:trPr>
          <w:trHeight w:val="1293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2.10.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Домашние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дикие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животные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(различия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в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условиях</w:t>
            </w:r>
            <w:r w:rsidRPr="00B1194A">
              <w:rPr>
                <w:b/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жизни).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E30B01" w:rsidRPr="00B1194A" w:rsidRDefault="00B91BC1" w:rsidP="00E30B01">
            <w:pPr>
              <w:pStyle w:val="TableParagraph"/>
              <w:spacing w:before="64"/>
              <w:ind w:left="65" w:right="55"/>
              <w:jc w:val="center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15</w:t>
            </w:r>
            <w:r w:rsidR="00E30B01" w:rsidRPr="00B1194A">
              <w:rPr>
                <w:spacing w:val="-2"/>
                <w:w w:val="105"/>
                <w:sz w:val="15"/>
              </w:rPr>
              <w:t>.03.2023</w:t>
            </w:r>
          </w:p>
          <w:p w:rsidR="00B91BC1" w:rsidRPr="00B1194A" w:rsidRDefault="00B91BC1" w:rsidP="00B91BC1">
            <w:pPr>
              <w:pStyle w:val="TableParagraph"/>
              <w:spacing w:before="64"/>
              <w:ind w:left="65" w:right="55"/>
              <w:jc w:val="center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20.03.2023</w:t>
            </w:r>
          </w:p>
          <w:p w:rsidR="00B91BC1" w:rsidRPr="00B1194A" w:rsidRDefault="00B91BC1" w:rsidP="00B91BC1">
            <w:pPr>
              <w:pStyle w:val="TableParagraph"/>
              <w:spacing w:before="64"/>
              <w:ind w:left="65" w:right="55"/>
              <w:jc w:val="center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22.03.2023</w:t>
            </w:r>
          </w:p>
          <w:p w:rsidR="00B91BC1" w:rsidRPr="00B1194A" w:rsidRDefault="00B91BC1" w:rsidP="00E30B01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8" w:right="358"/>
              <w:rPr>
                <w:sz w:val="15"/>
              </w:rPr>
            </w:pPr>
            <w:r w:rsidRPr="00B1194A">
              <w:rPr>
                <w:w w:val="105"/>
                <w:sz w:val="15"/>
              </w:rPr>
              <w:t>Наблюдения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за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поведением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животных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в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естественных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условиях: повадки птиц, движения зверей, условия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обитаний насекомых (во время экскурсий, целевых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прогулок, просмотра видеоматериалов);</w:t>
            </w:r>
          </w:p>
          <w:p w:rsidR="00B809D3" w:rsidRPr="00B1194A" w:rsidRDefault="00B809D3" w:rsidP="00B809D3">
            <w:pPr>
              <w:pStyle w:val="TableParagraph"/>
              <w:spacing w:before="3" w:line="266" w:lineRule="auto"/>
              <w:ind w:left="78" w:right="141"/>
              <w:rPr>
                <w:sz w:val="15"/>
              </w:rPr>
            </w:pPr>
            <w:r w:rsidRPr="00B1194A">
              <w:rPr>
                <w:w w:val="105"/>
                <w:sz w:val="15"/>
              </w:rPr>
              <w:t>Логическая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задача: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найди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ошибку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в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иллюстрациях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—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какое животное попало в эту группу неправильно;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Устный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опрос;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Проект " Мои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домашние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питомцы";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80" w:right="133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Фестиваль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педагогических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36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Учебная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платформа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 w:rsidRPr="00B1194A">
              <w:rPr>
                <w:spacing w:val="-2"/>
                <w:w w:val="105"/>
                <w:sz w:val="15"/>
              </w:rPr>
              <w:t>Яндекс.Учебник</w:t>
            </w:r>
            <w:proofErr w:type="spellEnd"/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https://education.yandex.ru</w:t>
            </w:r>
          </w:p>
        </w:tc>
      </w:tr>
      <w:tr w:rsidR="00B809D3" w:rsidRPr="00BB0E09" w:rsidTr="00B809D3">
        <w:trPr>
          <w:trHeight w:val="909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2.11.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Забота</w:t>
            </w:r>
            <w:r w:rsidRPr="00B1194A">
              <w:rPr>
                <w:b/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о</w:t>
            </w:r>
            <w:r w:rsidRPr="00B1194A">
              <w:rPr>
                <w:b/>
                <w:spacing w:val="-7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домашних</w:t>
            </w:r>
            <w:r w:rsidRPr="00B1194A">
              <w:rPr>
                <w:b/>
                <w:spacing w:val="-7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питомцах.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B809D3" w:rsidRPr="00B1194A" w:rsidRDefault="00E30B01" w:rsidP="00B809D3">
            <w:pPr>
              <w:pStyle w:val="TableParagraph"/>
              <w:spacing w:before="64"/>
              <w:ind w:left="65" w:right="55"/>
              <w:jc w:val="center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03</w:t>
            </w:r>
            <w:r w:rsidR="00B809D3" w:rsidRPr="00B1194A">
              <w:rPr>
                <w:spacing w:val="-2"/>
                <w:w w:val="105"/>
                <w:sz w:val="15"/>
              </w:rPr>
              <w:t>.04.2023</w:t>
            </w:r>
          </w:p>
          <w:p w:rsidR="00B91BC1" w:rsidRPr="00B1194A" w:rsidRDefault="00B91BC1" w:rsidP="00B91BC1">
            <w:pPr>
              <w:pStyle w:val="TableParagraph"/>
              <w:spacing w:before="64"/>
              <w:ind w:left="65" w:right="55"/>
              <w:jc w:val="center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05.04.2023</w:t>
            </w:r>
          </w:p>
          <w:p w:rsidR="00B91BC1" w:rsidRPr="00B1194A" w:rsidRDefault="00B91BC1" w:rsidP="00B91BC1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10.04.2023</w:t>
            </w: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8" w:right="141"/>
              <w:rPr>
                <w:sz w:val="15"/>
              </w:rPr>
            </w:pPr>
            <w:r w:rsidRPr="00B1194A">
              <w:rPr>
                <w:w w:val="105"/>
                <w:sz w:val="15"/>
              </w:rPr>
              <w:t>Логическая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задача: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найди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ошибку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в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иллюстрациях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—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какое животное попало в эту группу неправильно;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Письменный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контроль;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Тестирование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"Проверь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себя";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80" w:right="133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Фестиваль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педагогических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37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 xml:space="preserve">Учебная платформа </w:t>
            </w:r>
            <w:proofErr w:type="spellStart"/>
            <w:r w:rsidRPr="00B1194A">
              <w:rPr>
                <w:w w:val="105"/>
                <w:sz w:val="15"/>
              </w:rPr>
              <w:t>Учи.ру</w:t>
            </w:r>
            <w:proofErr w:type="spellEnd"/>
          </w:p>
        </w:tc>
      </w:tr>
      <w:tr w:rsidR="00B809D3" w:rsidRPr="00B1194A" w:rsidTr="00B809D3">
        <w:trPr>
          <w:trHeight w:val="333"/>
        </w:trPr>
        <w:tc>
          <w:tcPr>
            <w:tcW w:w="4082" w:type="dxa"/>
            <w:gridSpan w:val="2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5"/>
                <w:sz w:val="15"/>
              </w:rPr>
              <w:t>Итого</w:t>
            </w:r>
            <w:r w:rsidRPr="00B1194A">
              <w:rPr>
                <w:spacing w:val="-6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6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spacing w:val="-5"/>
                <w:w w:val="105"/>
                <w:sz w:val="15"/>
              </w:rPr>
              <w:t>37</w:t>
            </w:r>
          </w:p>
        </w:tc>
        <w:tc>
          <w:tcPr>
            <w:tcW w:w="10887" w:type="dxa"/>
            <w:gridSpan w:val="6"/>
          </w:tcPr>
          <w:p w:rsidR="00B809D3" w:rsidRPr="00B1194A" w:rsidRDefault="00B809D3" w:rsidP="00B809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809D3" w:rsidRPr="00B1194A" w:rsidTr="00B809D3">
        <w:trPr>
          <w:trHeight w:val="333"/>
        </w:trPr>
        <w:tc>
          <w:tcPr>
            <w:tcW w:w="15497" w:type="dxa"/>
            <w:gridSpan w:val="9"/>
          </w:tcPr>
          <w:p w:rsidR="00B809D3" w:rsidRPr="00B1194A" w:rsidRDefault="00B809D3" w:rsidP="00B809D3">
            <w:pPr>
              <w:pStyle w:val="TableParagraph"/>
              <w:spacing w:before="64"/>
              <w:rPr>
                <w:b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Раздел</w:t>
            </w:r>
            <w:r w:rsidRPr="00B1194A">
              <w:rPr>
                <w:spacing w:val="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3.</w:t>
            </w:r>
            <w:r w:rsidRPr="00B1194A">
              <w:rPr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Правила</w:t>
            </w:r>
            <w:r w:rsidRPr="00B1194A">
              <w:rPr>
                <w:b/>
                <w:spacing w:val="-1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безопасной</w:t>
            </w:r>
            <w:r w:rsidRPr="00B1194A">
              <w:rPr>
                <w:b/>
                <w:spacing w:val="3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жизни.</w:t>
            </w:r>
          </w:p>
        </w:tc>
      </w:tr>
      <w:tr w:rsidR="00B91BC1" w:rsidRPr="00B1194A" w:rsidTr="00B809D3">
        <w:trPr>
          <w:trHeight w:val="1101"/>
        </w:trPr>
        <w:tc>
          <w:tcPr>
            <w:tcW w:w="468" w:type="dxa"/>
          </w:tcPr>
          <w:p w:rsidR="00B91BC1" w:rsidRPr="00B1194A" w:rsidRDefault="00B91BC1" w:rsidP="00B91BC1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3614" w:type="dxa"/>
          </w:tcPr>
          <w:p w:rsidR="00B91BC1" w:rsidRPr="00B1194A" w:rsidRDefault="00B91BC1" w:rsidP="00B91BC1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1194A">
              <w:rPr>
                <w:b/>
                <w:spacing w:val="-2"/>
                <w:w w:val="105"/>
                <w:sz w:val="15"/>
              </w:rPr>
              <w:t>Необходимость соблюдения режима дня, правил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здорового питания и личной гигиены.</w:t>
            </w:r>
          </w:p>
        </w:tc>
        <w:tc>
          <w:tcPr>
            <w:tcW w:w="528" w:type="dxa"/>
          </w:tcPr>
          <w:p w:rsidR="00B91BC1" w:rsidRPr="00B1194A" w:rsidRDefault="00B91BC1" w:rsidP="00B91BC1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B91BC1" w:rsidRPr="00B1194A" w:rsidRDefault="00B91BC1" w:rsidP="00B91BC1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91BC1" w:rsidRPr="00B1194A" w:rsidRDefault="00B91BC1" w:rsidP="00B91BC1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B91BC1" w:rsidRPr="00B1194A" w:rsidRDefault="00B91BC1" w:rsidP="00B91BC1">
            <w:pPr>
              <w:pStyle w:val="TableParagraph"/>
              <w:spacing w:before="64"/>
              <w:ind w:left="65" w:right="55"/>
              <w:jc w:val="center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12.04.2023</w:t>
            </w:r>
          </w:p>
          <w:p w:rsidR="00B91BC1" w:rsidRPr="00B1194A" w:rsidRDefault="00B91BC1" w:rsidP="00B91BC1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17.04.2023</w:t>
            </w:r>
          </w:p>
        </w:tc>
        <w:tc>
          <w:tcPr>
            <w:tcW w:w="4070" w:type="dxa"/>
          </w:tcPr>
          <w:p w:rsidR="00B91BC1" w:rsidRPr="00B1194A" w:rsidRDefault="00B91BC1" w:rsidP="00B91BC1">
            <w:pPr>
              <w:pStyle w:val="TableParagraph"/>
              <w:spacing w:before="64" w:line="266" w:lineRule="auto"/>
              <w:ind w:left="78" w:right="141"/>
              <w:rPr>
                <w:sz w:val="15"/>
              </w:rPr>
            </w:pPr>
            <w:r w:rsidRPr="00B1194A">
              <w:rPr>
                <w:w w:val="105"/>
                <w:sz w:val="15"/>
              </w:rPr>
              <w:t>Беседа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теме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«Что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такое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режим</w:t>
            </w:r>
            <w:r w:rsidRPr="00B1194A">
              <w:rPr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дня»:</w:t>
            </w:r>
            <w:r w:rsidRPr="00B1194A">
              <w:rPr>
                <w:spacing w:val="-9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обсуждение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режима дня первоклассника;</w:t>
            </w:r>
          </w:p>
          <w:p w:rsidR="00B91BC1" w:rsidRPr="00B1194A" w:rsidRDefault="00B91BC1" w:rsidP="00B91BC1">
            <w:pPr>
              <w:pStyle w:val="TableParagraph"/>
              <w:spacing w:before="2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Рассказ</w:t>
            </w:r>
            <w:r w:rsidRPr="00B1194A">
              <w:rPr>
                <w:spacing w:val="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учителя:</w:t>
            </w:r>
            <w:r w:rsidRPr="00B1194A">
              <w:rPr>
                <w:spacing w:val="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«Что</w:t>
            </w:r>
            <w:r w:rsidRPr="00B1194A">
              <w:rPr>
                <w:spacing w:val="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такое</w:t>
            </w:r>
            <w:r w:rsidRPr="00B1194A">
              <w:rPr>
                <w:spacing w:val="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правильное</w:t>
            </w:r>
            <w:r w:rsidRPr="00B1194A">
              <w:rPr>
                <w:spacing w:val="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питание»;</w:t>
            </w:r>
          </w:p>
        </w:tc>
        <w:tc>
          <w:tcPr>
            <w:tcW w:w="1236" w:type="dxa"/>
          </w:tcPr>
          <w:p w:rsidR="00B91BC1" w:rsidRPr="00B1194A" w:rsidRDefault="00B91BC1" w:rsidP="00B91BC1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Устный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опрос;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Письменный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контроль;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Творческая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473" w:type="dxa"/>
          </w:tcPr>
          <w:p w:rsidR="00B91BC1" w:rsidRPr="00B1194A" w:rsidRDefault="00B91BC1" w:rsidP="00B91BC1">
            <w:pPr>
              <w:pStyle w:val="TableParagraph"/>
              <w:spacing w:before="64"/>
              <w:ind w:left="80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Детские</w:t>
            </w:r>
            <w:r w:rsidRPr="00B1194A">
              <w:rPr>
                <w:spacing w:val="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электронные</w:t>
            </w:r>
            <w:r w:rsidRPr="00B1194A">
              <w:rPr>
                <w:spacing w:val="4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презентации</w:t>
            </w:r>
          </w:p>
          <w:p w:rsidR="00B91BC1" w:rsidRPr="00B1194A" w:rsidRDefault="00B91BC1" w:rsidP="00B91BC1">
            <w:pPr>
              <w:pStyle w:val="TableParagraph"/>
              <w:spacing w:before="20" w:line="266" w:lineRule="auto"/>
              <w:ind w:left="80" w:right="747"/>
              <w:rPr>
                <w:sz w:val="15"/>
              </w:rPr>
            </w:pPr>
            <w:r w:rsidRPr="00B1194A">
              <w:rPr>
                <w:w w:val="105"/>
                <w:sz w:val="15"/>
              </w:rPr>
              <w:t>: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https://viki.rdf.ru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Ссылка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на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оригинал:</w:t>
            </w:r>
          </w:p>
          <w:p w:rsidR="00B91BC1" w:rsidRPr="00B1194A" w:rsidRDefault="00B91BC1" w:rsidP="00B91BC1">
            <w:pPr>
              <w:pStyle w:val="TableParagraph"/>
              <w:spacing w:before="1"/>
              <w:ind w:left="80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https://youtu.be/dRZ2KtBSnL8</w:t>
            </w:r>
          </w:p>
        </w:tc>
      </w:tr>
      <w:tr w:rsidR="00B91BC1" w:rsidRPr="00BB0E09" w:rsidTr="00B809D3">
        <w:trPr>
          <w:trHeight w:val="1101"/>
        </w:trPr>
        <w:tc>
          <w:tcPr>
            <w:tcW w:w="468" w:type="dxa"/>
          </w:tcPr>
          <w:p w:rsidR="00B91BC1" w:rsidRPr="00B1194A" w:rsidRDefault="00B91BC1" w:rsidP="00B91BC1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3614" w:type="dxa"/>
          </w:tcPr>
          <w:p w:rsidR="00B91BC1" w:rsidRPr="00B1194A" w:rsidRDefault="00B91BC1" w:rsidP="00B91BC1">
            <w:pPr>
              <w:pStyle w:val="TableParagraph"/>
              <w:spacing w:before="64" w:line="266" w:lineRule="auto"/>
              <w:ind w:right="422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Правила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безопасности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в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быту: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пользование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 xml:space="preserve">бытовыми </w:t>
            </w:r>
            <w:proofErr w:type="spellStart"/>
            <w:proofErr w:type="gramStart"/>
            <w:r w:rsidRPr="00B1194A">
              <w:rPr>
                <w:b/>
                <w:w w:val="105"/>
                <w:sz w:val="15"/>
              </w:rPr>
              <w:t>электро</w:t>
            </w:r>
            <w:proofErr w:type="spellEnd"/>
            <w:r w:rsidRPr="00B1194A">
              <w:rPr>
                <w:b/>
                <w:w w:val="105"/>
                <w:sz w:val="15"/>
              </w:rPr>
              <w:t xml:space="preserve"> приборами</w:t>
            </w:r>
            <w:proofErr w:type="gramEnd"/>
            <w:r w:rsidRPr="00B1194A">
              <w:rPr>
                <w:b/>
                <w:w w:val="105"/>
                <w:sz w:val="15"/>
              </w:rPr>
              <w:t>, газовыми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плитами.</w:t>
            </w:r>
          </w:p>
        </w:tc>
        <w:tc>
          <w:tcPr>
            <w:tcW w:w="528" w:type="dxa"/>
          </w:tcPr>
          <w:p w:rsidR="00B91BC1" w:rsidRPr="00B1194A" w:rsidRDefault="00B91BC1" w:rsidP="00B91BC1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B91BC1" w:rsidRPr="00B1194A" w:rsidRDefault="00B91BC1" w:rsidP="00B91BC1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91BC1" w:rsidRPr="00B1194A" w:rsidRDefault="00B91BC1" w:rsidP="00B91BC1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B91BC1" w:rsidRPr="00B1194A" w:rsidRDefault="00B91BC1" w:rsidP="00B91BC1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19.04.202324.04.2023</w:t>
            </w:r>
          </w:p>
        </w:tc>
        <w:tc>
          <w:tcPr>
            <w:tcW w:w="4070" w:type="dxa"/>
          </w:tcPr>
          <w:p w:rsidR="00B91BC1" w:rsidRPr="00B1194A" w:rsidRDefault="00B91BC1" w:rsidP="00B91BC1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Практическое</w:t>
            </w:r>
            <w:r w:rsidRPr="00B1194A">
              <w:rPr>
                <w:spacing w:val="2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занятие</w:t>
            </w:r>
            <w:r w:rsidRPr="00B1194A">
              <w:rPr>
                <w:spacing w:val="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в</w:t>
            </w:r>
            <w:r w:rsidRPr="00B1194A">
              <w:rPr>
                <w:spacing w:val="2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кабинете;</w:t>
            </w:r>
          </w:p>
        </w:tc>
        <w:tc>
          <w:tcPr>
            <w:tcW w:w="1236" w:type="dxa"/>
          </w:tcPr>
          <w:p w:rsidR="00B91BC1" w:rsidRPr="00B1194A" w:rsidRDefault="00B91BC1" w:rsidP="00B91BC1">
            <w:pPr>
              <w:pStyle w:val="TableParagraph"/>
              <w:spacing w:before="64" w:line="266" w:lineRule="auto"/>
              <w:ind w:left="79" w:right="58"/>
              <w:rPr>
                <w:sz w:val="15"/>
              </w:rPr>
            </w:pPr>
            <w:r w:rsidRPr="00B1194A">
              <w:rPr>
                <w:w w:val="105"/>
                <w:sz w:val="15"/>
              </w:rPr>
              <w:t>Самооценка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с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использованием</w:t>
            </w:r>
          </w:p>
          <w:p w:rsidR="00B91BC1" w:rsidRPr="00B1194A" w:rsidRDefault="00B91BC1" w:rsidP="00B91BC1">
            <w:pPr>
              <w:pStyle w:val="TableParagraph"/>
              <w:spacing w:before="2" w:line="266" w:lineRule="auto"/>
              <w:ind w:left="79" w:right="150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«Оценочного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листа»;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Устный</w:t>
            </w:r>
            <w:r w:rsidRPr="00B1194A">
              <w:rPr>
                <w:spacing w:val="-8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473" w:type="dxa"/>
          </w:tcPr>
          <w:p w:rsidR="00B91BC1" w:rsidRPr="00B1194A" w:rsidRDefault="00B91BC1" w:rsidP="00B91BC1">
            <w:pPr>
              <w:pStyle w:val="TableParagraph"/>
              <w:spacing w:before="64" w:line="266" w:lineRule="auto"/>
              <w:ind w:left="80" w:right="133"/>
              <w:rPr>
                <w:sz w:val="15"/>
              </w:rPr>
            </w:pPr>
            <w:r w:rsidRPr="00B1194A">
              <w:rPr>
                <w:w w:val="105"/>
                <w:sz w:val="15"/>
              </w:rPr>
              <w:t>Детские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электронные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презентации: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https://viki.rdf.ru.</w:t>
            </w:r>
          </w:p>
        </w:tc>
      </w:tr>
      <w:tr w:rsidR="00B809D3" w:rsidRPr="00BB0E09" w:rsidTr="00B809D3">
        <w:trPr>
          <w:trHeight w:val="909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Дорога</w:t>
            </w:r>
            <w:r w:rsidRPr="00B1194A">
              <w:rPr>
                <w:b/>
                <w:spacing w:val="-1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от</w:t>
            </w:r>
            <w:r w:rsidRPr="00B1194A">
              <w:rPr>
                <w:b/>
                <w:spacing w:val="-1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дома</w:t>
            </w:r>
            <w:r w:rsidRPr="00B1194A">
              <w:rPr>
                <w:b/>
                <w:spacing w:val="-1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до</w:t>
            </w:r>
            <w:r w:rsidRPr="00B1194A">
              <w:rPr>
                <w:b/>
                <w:spacing w:val="-1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школы.</w:t>
            </w:r>
            <w:r w:rsidRPr="00B1194A">
              <w:rPr>
                <w:b/>
                <w:spacing w:val="-1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Правила</w:t>
            </w:r>
            <w:r w:rsidRPr="00B1194A">
              <w:rPr>
                <w:b/>
                <w:spacing w:val="-1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безопасного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spacing w:val="-2"/>
                <w:w w:val="105"/>
                <w:sz w:val="15"/>
              </w:rPr>
              <w:t>поведения пешехода (дорожные знаки, дорожная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разметка, дорожные сигналы).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B809D3" w:rsidRPr="00B1194A" w:rsidRDefault="00B91BC1" w:rsidP="00B91BC1">
            <w:pPr>
              <w:pStyle w:val="TableParagraph"/>
              <w:spacing w:before="64"/>
              <w:ind w:left="65" w:right="55"/>
              <w:jc w:val="center"/>
              <w:rPr>
                <w:spacing w:val="-2"/>
                <w:w w:val="105"/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26.04.2023</w:t>
            </w:r>
          </w:p>
          <w:p w:rsidR="00B91BC1" w:rsidRPr="00B1194A" w:rsidRDefault="00B91BC1" w:rsidP="00B91BC1">
            <w:pPr>
              <w:pStyle w:val="TableParagraph"/>
              <w:spacing w:before="64"/>
              <w:ind w:left="65" w:right="55"/>
              <w:jc w:val="center"/>
              <w:rPr>
                <w:sz w:val="14"/>
              </w:rPr>
            </w:pPr>
            <w:r w:rsidRPr="00B1194A">
              <w:rPr>
                <w:sz w:val="14"/>
              </w:rPr>
              <w:t>01.05.23</w:t>
            </w:r>
          </w:p>
          <w:p w:rsidR="00B91BC1" w:rsidRPr="00B1194A" w:rsidRDefault="00B91BC1" w:rsidP="00B91BC1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8" w:right="713"/>
              <w:rPr>
                <w:sz w:val="15"/>
              </w:rPr>
            </w:pPr>
            <w:r w:rsidRPr="00B1194A">
              <w:rPr>
                <w:w w:val="105"/>
                <w:sz w:val="15"/>
              </w:rPr>
              <w:t>Практическое занятие в кабинете;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 xml:space="preserve">Дидактические игры "Правила </w:t>
            </w:r>
            <w:proofErr w:type="spellStart"/>
            <w:r w:rsidRPr="00B1194A">
              <w:rPr>
                <w:spacing w:val="-2"/>
                <w:w w:val="105"/>
                <w:sz w:val="15"/>
              </w:rPr>
              <w:t>ПДД</w:t>
            </w:r>
            <w:proofErr w:type="spellEnd"/>
            <w:r w:rsidRPr="00B1194A">
              <w:rPr>
                <w:spacing w:val="-2"/>
                <w:w w:val="105"/>
                <w:sz w:val="15"/>
              </w:rPr>
              <w:t>";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9" w:right="216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Практическая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80" w:right="133"/>
              <w:rPr>
                <w:sz w:val="15"/>
              </w:rPr>
            </w:pPr>
            <w:r w:rsidRPr="00B1194A">
              <w:rPr>
                <w:w w:val="105"/>
                <w:sz w:val="15"/>
              </w:rPr>
              <w:t>Детские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электронные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презентации: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https://viki.rdf.ru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Фестиваль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педагогических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38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</w:p>
        </w:tc>
      </w:tr>
      <w:tr w:rsidR="00B809D3" w:rsidRPr="00BB0E09" w:rsidTr="00B809D3">
        <w:trPr>
          <w:trHeight w:val="1101"/>
        </w:trPr>
        <w:tc>
          <w:tcPr>
            <w:tcW w:w="468" w:type="dxa"/>
          </w:tcPr>
          <w:p w:rsidR="00B809D3" w:rsidRPr="00B1194A" w:rsidRDefault="00B809D3" w:rsidP="00B809D3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 w:rsidRPr="00B1194A"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3614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right="109"/>
              <w:rPr>
                <w:b/>
                <w:sz w:val="15"/>
              </w:rPr>
            </w:pPr>
            <w:r w:rsidRPr="00B1194A">
              <w:rPr>
                <w:b/>
                <w:w w:val="105"/>
                <w:sz w:val="15"/>
              </w:rPr>
              <w:t>Безопасность в сети Интернет (электронный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дневник и электронные ресурсы школы) в</w:t>
            </w:r>
            <w:r w:rsidRPr="00B1194A">
              <w:rPr>
                <w:b/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условиях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контролируемого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доступа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в</w:t>
            </w:r>
            <w:r w:rsidRPr="00B1194A">
              <w:rPr>
                <w:b/>
                <w:spacing w:val="-10"/>
                <w:w w:val="105"/>
                <w:sz w:val="15"/>
              </w:rPr>
              <w:t xml:space="preserve"> </w:t>
            </w:r>
            <w:r w:rsidRPr="00B1194A">
              <w:rPr>
                <w:b/>
                <w:w w:val="105"/>
                <w:sz w:val="15"/>
              </w:rPr>
              <w:t>Интернет.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B809D3" w:rsidRPr="00B1194A" w:rsidRDefault="00B91BC1" w:rsidP="00B91BC1">
            <w:pPr>
              <w:pStyle w:val="TableParagraph"/>
              <w:spacing w:before="64"/>
              <w:ind w:left="65" w:right="55"/>
              <w:jc w:val="center"/>
              <w:rPr>
                <w:sz w:val="15"/>
              </w:rPr>
            </w:pPr>
            <w:r w:rsidRPr="00B1194A">
              <w:rPr>
                <w:sz w:val="15"/>
              </w:rPr>
              <w:t>03.05.23</w:t>
            </w:r>
          </w:p>
        </w:tc>
        <w:tc>
          <w:tcPr>
            <w:tcW w:w="4070" w:type="dxa"/>
          </w:tcPr>
          <w:p w:rsidR="00B809D3" w:rsidRPr="00B1194A" w:rsidRDefault="00B809D3" w:rsidP="00B809D3">
            <w:pPr>
              <w:pStyle w:val="TableParagraph"/>
              <w:spacing w:before="64"/>
              <w:ind w:left="78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Практическое</w:t>
            </w:r>
            <w:r w:rsidRPr="00B1194A">
              <w:rPr>
                <w:spacing w:val="2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занятие</w:t>
            </w:r>
            <w:r w:rsidRPr="00B1194A">
              <w:rPr>
                <w:spacing w:val="3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в</w:t>
            </w:r>
            <w:r w:rsidRPr="00B1194A">
              <w:rPr>
                <w:spacing w:val="2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кабинете;</w:t>
            </w:r>
          </w:p>
        </w:tc>
        <w:tc>
          <w:tcPr>
            <w:tcW w:w="1236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79" w:right="273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Письменный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2473" w:type="dxa"/>
          </w:tcPr>
          <w:p w:rsidR="00B809D3" w:rsidRPr="00B1194A" w:rsidRDefault="00B809D3" w:rsidP="00B809D3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 w:rsidRPr="00B1194A">
              <w:rPr>
                <w:w w:val="105"/>
                <w:sz w:val="15"/>
              </w:rPr>
              <w:t>Библиотека материалов для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начальной</w:t>
            </w:r>
            <w:r w:rsidRPr="00B1194A">
              <w:rPr>
                <w:spacing w:val="-3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школы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39">
              <w:r w:rsidRPr="00B1194A">
                <w:rPr>
                  <w:spacing w:val="-2"/>
                  <w:w w:val="105"/>
                  <w:sz w:val="15"/>
                </w:rPr>
                <w:t>http://www.nachalka.com/biblioteka</w:t>
              </w:r>
            </w:hyperlink>
            <w:r w:rsidRPr="00B1194A">
              <w:rPr>
                <w:spacing w:val="40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Фестиваль педагогических идей</w:t>
            </w:r>
            <w:r w:rsidRPr="00B1194A">
              <w:rPr>
                <w:spacing w:val="40"/>
                <w:w w:val="105"/>
                <w:sz w:val="15"/>
              </w:rPr>
              <w:t xml:space="preserve"> </w:t>
            </w:r>
            <w:hyperlink r:id="rId40">
              <w:r w:rsidRPr="00B1194A">
                <w:rPr>
                  <w:spacing w:val="-2"/>
                  <w:w w:val="105"/>
                  <w:sz w:val="15"/>
                </w:rPr>
                <w:t>http://festival.1september.ru</w:t>
              </w:r>
            </w:hyperlink>
          </w:p>
        </w:tc>
      </w:tr>
      <w:tr w:rsidR="00B809D3" w:rsidRPr="00B1194A" w:rsidTr="00B809D3">
        <w:trPr>
          <w:trHeight w:val="333"/>
        </w:trPr>
        <w:tc>
          <w:tcPr>
            <w:tcW w:w="4082" w:type="dxa"/>
            <w:gridSpan w:val="2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5"/>
                <w:sz w:val="15"/>
              </w:rPr>
              <w:lastRenderedPageBreak/>
              <w:t>Итого</w:t>
            </w:r>
            <w:r w:rsidRPr="00B1194A">
              <w:rPr>
                <w:spacing w:val="-6"/>
                <w:w w:val="105"/>
                <w:sz w:val="15"/>
              </w:rPr>
              <w:t xml:space="preserve"> </w:t>
            </w:r>
            <w:r w:rsidRPr="00B1194A">
              <w:rPr>
                <w:w w:val="105"/>
                <w:sz w:val="15"/>
              </w:rPr>
              <w:t>по</w:t>
            </w:r>
            <w:r w:rsidRPr="00B1194A">
              <w:rPr>
                <w:spacing w:val="-6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7</w:t>
            </w:r>
          </w:p>
        </w:tc>
        <w:tc>
          <w:tcPr>
            <w:tcW w:w="10887" w:type="dxa"/>
            <w:gridSpan w:val="6"/>
          </w:tcPr>
          <w:p w:rsidR="00B809D3" w:rsidRPr="00B1194A" w:rsidRDefault="00B809D3" w:rsidP="00B809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809D3" w:rsidRPr="00B1194A" w:rsidTr="00B809D3">
        <w:trPr>
          <w:trHeight w:val="333"/>
        </w:trPr>
        <w:tc>
          <w:tcPr>
            <w:tcW w:w="4082" w:type="dxa"/>
            <w:gridSpan w:val="2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Резервное</w:t>
            </w:r>
            <w:r w:rsidRPr="00B1194A">
              <w:rPr>
                <w:spacing w:val="4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w w:val="104"/>
                <w:sz w:val="15"/>
              </w:rPr>
              <w:t>6</w:t>
            </w:r>
          </w:p>
        </w:tc>
        <w:tc>
          <w:tcPr>
            <w:tcW w:w="10887" w:type="dxa"/>
            <w:gridSpan w:val="6"/>
          </w:tcPr>
          <w:p w:rsidR="00B809D3" w:rsidRPr="00B1194A" w:rsidRDefault="00B91BC1" w:rsidP="00B91BC1">
            <w:pPr>
              <w:pStyle w:val="TableParagraph"/>
              <w:spacing w:before="0"/>
              <w:ind w:left="0"/>
              <w:rPr>
                <w:sz w:val="14"/>
              </w:rPr>
            </w:pPr>
            <w:r w:rsidRPr="00B1194A">
              <w:rPr>
                <w:sz w:val="14"/>
              </w:rPr>
              <w:t xml:space="preserve">   08.05.23        10.05   15.05   17.05  22.05    24.05</w:t>
            </w:r>
          </w:p>
        </w:tc>
      </w:tr>
      <w:tr w:rsidR="00B809D3" w:rsidRPr="00B1194A" w:rsidTr="00B809D3">
        <w:trPr>
          <w:trHeight w:val="333"/>
        </w:trPr>
        <w:tc>
          <w:tcPr>
            <w:tcW w:w="4082" w:type="dxa"/>
            <w:gridSpan w:val="2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spacing w:val="-2"/>
                <w:w w:val="105"/>
                <w:sz w:val="15"/>
              </w:rPr>
              <w:t>ОБЩЕЕ</w:t>
            </w:r>
            <w:r w:rsidRPr="00B1194A">
              <w:rPr>
                <w:spacing w:val="-1"/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КОЛИЧЕСТВО</w:t>
            </w:r>
            <w:r w:rsidRPr="00B1194A">
              <w:rPr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ЧАСОВ</w:t>
            </w:r>
            <w:r w:rsidRPr="00B1194A">
              <w:rPr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ПО</w:t>
            </w:r>
            <w:r w:rsidRPr="00B1194A">
              <w:rPr>
                <w:w w:val="105"/>
                <w:sz w:val="15"/>
              </w:rPr>
              <w:t xml:space="preserve"> </w:t>
            </w:r>
            <w:r w:rsidRPr="00B1194A"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B809D3" w:rsidRPr="00B1194A" w:rsidRDefault="00B809D3" w:rsidP="00B809D3">
            <w:pPr>
              <w:pStyle w:val="TableParagraph"/>
              <w:spacing w:before="64"/>
              <w:rPr>
                <w:sz w:val="15"/>
              </w:rPr>
            </w:pPr>
            <w:r w:rsidRPr="00B1194A">
              <w:rPr>
                <w:spacing w:val="-5"/>
                <w:w w:val="105"/>
                <w:sz w:val="15"/>
              </w:rPr>
              <w:t>66</w:t>
            </w:r>
          </w:p>
        </w:tc>
        <w:tc>
          <w:tcPr>
            <w:tcW w:w="1104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B809D3" w:rsidRPr="00B1194A" w:rsidRDefault="00B809D3" w:rsidP="00B809D3">
            <w:pPr>
              <w:pStyle w:val="TableParagraph"/>
              <w:spacing w:before="64"/>
              <w:ind w:left="77"/>
              <w:rPr>
                <w:sz w:val="15"/>
              </w:rPr>
            </w:pPr>
            <w:r w:rsidRPr="00B1194A">
              <w:rPr>
                <w:spacing w:val="-5"/>
                <w:w w:val="105"/>
                <w:sz w:val="15"/>
              </w:rPr>
              <w:t>59</w:t>
            </w:r>
          </w:p>
        </w:tc>
        <w:tc>
          <w:tcPr>
            <w:tcW w:w="8643" w:type="dxa"/>
            <w:gridSpan w:val="4"/>
          </w:tcPr>
          <w:p w:rsidR="00B809D3" w:rsidRPr="00B1194A" w:rsidRDefault="00B809D3" w:rsidP="00B809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B809D3" w:rsidRPr="00B1194A" w:rsidRDefault="00B809D3" w:rsidP="00B809D3">
      <w:pPr>
        <w:rPr>
          <w:rFonts w:ascii="Times New Roman" w:hAnsi="Times New Roman" w:cs="Times New Roman"/>
          <w:sz w:val="14"/>
          <w:lang w:val="ru-RU"/>
        </w:rPr>
        <w:sectPr w:rsidR="00B809D3" w:rsidRPr="00B1194A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B809D3" w:rsidRPr="00B1194A" w:rsidRDefault="00B809D3" w:rsidP="00B809D3">
      <w:pPr>
        <w:pStyle w:val="af"/>
        <w:spacing w:before="4"/>
        <w:rPr>
          <w:rFonts w:ascii="Times New Roman" w:hAnsi="Times New Roman" w:cs="Times New Roman"/>
          <w:b/>
          <w:sz w:val="17"/>
          <w:lang w:val="ru-RU"/>
        </w:rPr>
      </w:pPr>
    </w:p>
    <w:p w:rsidR="00B809D3" w:rsidRPr="00B1194A" w:rsidRDefault="00B809D3" w:rsidP="00B809D3">
      <w:pPr>
        <w:spacing w:before="72"/>
        <w:ind w:left="104"/>
        <w:rPr>
          <w:rFonts w:ascii="Times New Roman" w:hAnsi="Times New Roman" w:cs="Times New Roman"/>
          <w:b/>
          <w:sz w:val="23"/>
          <w:lang w:val="ru-RU"/>
        </w:rPr>
      </w:pPr>
      <w:r w:rsidRPr="00B1194A">
        <w:rPr>
          <w:rFonts w:ascii="Times New Roman" w:hAnsi="Times New Roman" w:cs="Times New Roman"/>
          <w:b/>
          <w:sz w:val="23"/>
          <w:lang w:val="ru-RU"/>
        </w:rPr>
        <w:t>ПОУРОЧНОЕ</w:t>
      </w:r>
      <w:r w:rsidRPr="00B1194A">
        <w:rPr>
          <w:rFonts w:ascii="Times New Roman" w:hAnsi="Times New Roman" w:cs="Times New Roman"/>
          <w:b/>
          <w:spacing w:val="23"/>
          <w:sz w:val="23"/>
          <w:lang w:val="ru-RU"/>
        </w:rPr>
        <w:t xml:space="preserve"> </w:t>
      </w:r>
      <w:r w:rsidRPr="00B1194A">
        <w:rPr>
          <w:rFonts w:ascii="Times New Roman" w:hAnsi="Times New Roman" w:cs="Times New Roman"/>
          <w:b/>
          <w:spacing w:val="-2"/>
          <w:sz w:val="23"/>
          <w:lang w:val="ru-RU"/>
        </w:rPr>
        <w:t>ПЛАНИРОВАНИЕ</w:t>
      </w:r>
    </w:p>
    <w:p w:rsidR="00B809D3" w:rsidRPr="00B1194A" w:rsidRDefault="00B809D3" w:rsidP="00B809D3">
      <w:pPr>
        <w:pStyle w:val="af"/>
        <w:rPr>
          <w:rFonts w:ascii="Times New Roman" w:hAnsi="Times New Roman" w:cs="Times New Roman"/>
          <w:b/>
          <w:sz w:val="8"/>
          <w:lang w:val="ru-RU"/>
        </w:rPr>
      </w:pPr>
      <w:r w:rsidRPr="00B1194A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F24BB72" wp14:editId="5F37BB43">
                <wp:simplePos x="0" y="0"/>
                <wp:positionH relativeFrom="page">
                  <wp:posOffset>422275</wp:posOffset>
                </wp:positionH>
                <wp:positionV relativeFrom="paragraph">
                  <wp:posOffset>73660</wp:posOffset>
                </wp:positionV>
                <wp:extent cx="6708775" cy="7620"/>
                <wp:effectExtent l="0" t="0" r="0" b="0"/>
                <wp:wrapTopAndBottom/>
                <wp:docPr id="5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87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D562AB" id="docshape8" o:spid="_x0000_s1026" style="position:absolute;margin-left:33.25pt;margin-top:5.8pt;width:528.2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B809D3" w:rsidRPr="00B1194A" w:rsidRDefault="00B809D3" w:rsidP="00B809D3">
      <w:pPr>
        <w:pStyle w:val="af"/>
        <w:spacing w:before="5"/>
        <w:rPr>
          <w:rFonts w:ascii="Times New Roman" w:hAnsi="Times New Roman" w:cs="Times New Roman"/>
          <w:b/>
          <w:sz w:val="16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3162"/>
        <w:gridCol w:w="722"/>
        <w:gridCol w:w="1599"/>
        <w:gridCol w:w="1646"/>
        <w:gridCol w:w="1220"/>
        <w:gridCol w:w="1800"/>
      </w:tblGrid>
      <w:tr w:rsidR="00B809D3" w:rsidRPr="00B1194A" w:rsidTr="00B809D3">
        <w:trPr>
          <w:trHeight w:val="470"/>
        </w:trPr>
        <w:tc>
          <w:tcPr>
            <w:tcW w:w="497" w:type="dxa"/>
            <w:vMerge w:val="restart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5"/>
              <w:rPr>
                <w:b/>
                <w:sz w:val="23"/>
              </w:rPr>
            </w:pPr>
            <w:r w:rsidRPr="00B1194A">
              <w:rPr>
                <w:b/>
                <w:spacing w:val="-10"/>
                <w:sz w:val="23"/>
              </w:rPr>
              <w:t xml:space="preserve">№ </w:t>
            </w:r>
            <w:r w:rsidRPr="00B1194A">
              <w:rPr>
                <w:b/>
                <w:spacing w:val="-4"/>
                <w:sz w:val="23"/>
              </w:rPr>
              <w:t>п/п</w:t>
            </w:r>
          </w:p>
        </w:tc>
        <w:tc>
          <w:tcPr>
            <w:tcW w:w="3162" w:type="dxa"/>
            <w:vMerge w:val="restart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b/>
                <w:sz w:val="23"/>
              </w:rPr>
            </w:pPr>
            <w:r w:rsidRPr="00B1194A">
              <w:rPr>
                <w:b/>
                <w:sz w:val="23"/>
              </w:rPr>
              <w:t>Тема</w:t>
            </w:r>
            <w:r w:rsidRPr="00B1194A">
              <w:rPr>
                <w:b/>
                <w:spacing w:val="8"/>
                <w:sz w:val="23"/>
              </w:rPr>
              <w:t xml:space="preserve"> </w:t>
            </w:r>
            <w:r w:rsidRPr="00B1194A">
              <w:rPr>
                <w:b/>
                <w:spacing w:val="-2"/>
                <w:sz w:val="23"/>
              </w:rPr>
              <w:t>урока</w:t>
            </w:r>
          </w:p>
        </w:tc>
        <w:tc>
          <w:tcPr>
            <w:tcW w:w="3967" w:type="dxa"/>
            <w:gridSpan w:val="3"/>
          </w:tcPr>
          <w:p w:rsidR="00B809D3" w:rsidRPr="00B1194A" w:rsidRDefault="00B809D3" w:rsidP="00B809D3">
            <w:pPr>
              <w:pStyle w:val="TableParagraph"/>
              <w:spacing w:before="91"/>
              <w:rPr>
                <w:b/>
                <w:sz w:val="23"/>
              </w:rPr>
            </w:pPr>
            <w:r w:rsidRPr="00B1194A">
              <w:rPr>
                <w:b/>
                <w:sz w:val="23"/>
              </w:rPr>
              <w:t>Количество</w:t>
            </w:r>
            <w:r w:rsidRPr="00B1194A">
              <w:rPr>
                <w:b/>
                <w:spacing w:val="17"/>
                <w:sz w:val="23"/>
              </w:rPr>
              <w:t xml:space="preserve"> </w:t>
            </w:r>
            <w:r w:rsidRPr="00B1194A">
              <w:rPr>
                <w:b/>
                <w:spacing w:val="-4"/>
                <w:sz w:val="23"/>
              </w:rPr>
              <w:t>часов</w:t>
            </w:r>
          </w:p>
        </w:tc>
        <w:tc>
          <w:tcPr>
            <w:tcW w:w="1220" w:type="dxa"/>
            <w:vMerge w:val="restart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7"/>
              <w:rPr>
                <w:b/>
                <w:sz w:val="23"/>
              </w:rPr>
            </w:pPr>
            <w:r w:rsidRPr="00B1194A">
              <w:rPr>
                <w:b/>
                <w:spacing w:val="-4"/>
                <w:sz w:val="23"/>
              </w:rPr>
              <w:t xml:space="preserve">Дата </w:t>
            </w:r>
            <w:r w:rsidRPr="00B1194A">
              <w:rPr>
                <w:b/>
                <w:spacing w:val="-2"/>
                <w:sz w:val="23"/>
              </w:rPr>
              <w:t>изучения</w:t>
            </w:r>
          </w:p>
        </w:tc>
        <w:tc>
          <w:tcPr>
            <w:tcW w:w="1800" w:type="dxa"/>
            <w:vMerge w:val="restart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7"/>
              <w:rPr>
                <w:b/>
                <w:sz w:val="23"/>
              </w:rPr>
            </w:pPr>
            <w:r w:rsidRPr="00B1194A">
              <w:rPr>
                <w:b/>
                <w:sz w:val="23"/>
              </w:rPr>
              <w:t xml:space="preserve">Виды, формы </w:t>
            </w:r>
            <w:r w:rsidRPr="00B1194A">
              <w:rPr>
                <w:b/>
                <w:spacing w:val="-2"/>
                <w:sz w:val="23"/>
              </w:rPr>
              <w:t>контроля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  <w:vMerge/>
            <w:tcBorders>
              <w:top w:val="nil"/>
            </w:tcBorders>
          </w:tcPr>
          <w:p w:rsidR="00B809D3" w:rsidRPr="00B1194A" w:rsidRDefault="00B809D3" w:rsidP="00B809D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162" w:type="dxa"/>
            <w:vMerge/>
            <w:tcBorders>
              <w:top w:val="nil"/>
            </w:tcBorders>
          </w:tcPr>
          <w:p w:rsidR="00B809D3" w:rsidRPr="00B1194A" w:rsidRDefault="00B809D3" w:rsidP="00B809D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b/>
                <w:sz w:val="23"/>
              </w:rPr>
            </w:pPr>
            <w:r w:rsidRPr="00B1194A">
              <w:rPr>
                <w:b/>
                <w:spacing w:val="-2"/>
                <w:sz w:val="23"/>
              </w:rPr>
              <w:t>всего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rPr>
                <w:b/>
                <w:sz w:val="23"/>
              </w:rPr>
            </w:pPr>
            <w:r w:rsidRPr="00B1194A">
              <w:rPr>
                <w:b/>
                <w:spacing w:val="-2"/>
                <w:sz w:val="23"/>
              </w:rPr>
              <w:t>контрольные работы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rPr>
                <w:b/>
                <w:sz w:val="23"/>
              </w:rPr>
            </w:pPr>
            <w:r w:rsidRPr="00B1194A">
              <w:rPr>
                <w:b/>
                <w:spacing w:val="-2"/>
                <w:sz w:val="23"/>
              </w:rPr>
              <w:t>практические работы</w:t>
            </w:r>
          </w:p>
        </w:tc>
        <w:tc>
          <w:tcPr>
            <w:tcW w:w="1220" w:type="dxa"/>
            <w:vMerge/>
            <w:tcBorders>
              <w:top w:val="nil"/>
            </w:tcBorders>
          </w:tcPr>
          <w:p w:rsidR="00B809D3" w:rsidRPr="00B1194A" w:rsidRDefault="00B809D3" w:rsidP="00B809D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:rsidR="00B809D3" w:rsidRPr="00B1194A" w:rsidRDefault="00B809D3" w:rsidP="00B809D3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809D3" w:rsidRPr="00B1194A" w:rsidTr="00B809D3">
        <w:trPr>
          <w:trHeight w:val="470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1.</w:t>
            </w:r>
          </w:p>
        </w:tc>
        <w:tc>
          <w:tcPr>
            <w:tcW w:w="3162" w:type="dxa"/>
          </w:tcPr>
          <w:p w:rsidR="004436A2" w:rsidRPr="00B1194A" w:rsidRDefault="00B809D3" w:rsidP="004436A2">
            <w:pPr>
              <w:spacing w:before="98" w:line="271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B1194A">
              <w:rPr>
                <w:rFonts w:ascii="Times New Roman" w:hAnsi="Times New Roman" w:cs="Times New Roman"/>
                <w:sz w:val="23"/>
                <w:lang w:val="ru-RU"/>
              </w:rPr>
              <w:t>Экскурсия</w:t>
            </w:r>
            <w:r w:rsidRPr="00B1194A">
              <w:rPr>
                <w:rFonts w:ascii="Times New Roman" w:hAnsi="Times New Roman" w:cs="Times New Roman"/>
                <w:spacing w:val="11"/>
                <w:sz w:val="23"/>
                <w:lang w:val="ru-RU"/>
              </w:rPr>
              <w:t xml:space="preserve"> </w:t>
            </w:r>
            <w:r w:rsidRPr="00B1194A">
              <w:rPr>
                <w:rFonts w:ascii="Times New Roman" w:hAnsi="Times New Roman" w:cs="Times New Roman"/>
                <w:sz w:val="23"/>
                <w:lang w:val="ru-RU"/>
              </w:rPr>
              <w:t>по</w:t>
            </w:r>
            <w:r w:rsidRPr="00B1194A">
              <w:rPr>
                <w:rFonts w:ascii="Times New Roman" w:hAnsi="Times New Roman" w:cs="Times New Roman"/>
                <w:spacing w:val="12"/>
                <w:sz w:val="23"/>
                <w:lang w:val="ru-RU"/>
              </w:rPr>
              <w:t xml:space="preserve"> </w:t>
            </w:r>
            <w:r w:rsidRPr="00B1194A">
              <w:rPr>
                <w:rFonts w:ascii="Times New Roman" w:hAnsi="Times New Roman" w:cs="Times New Roman"/>
                <w:spacing w:val="-2"/>
                <w:sz w:val="23"/>
                <w:lang w:val="ru-RU"/>
              </w:rPr>
              <w:t>школе.</w:t>
            </w:r>
            <w:r w:rsidR="004436A2" w:rsidRPr="00B1194A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Человек и общество. </w:t>
            </w:r>
          </w:p>
          <w:p w:rsidR="00B809D3" w:rsidRPr="00B1194A" w:rsidRDefault="004436A2" w:rsidP="004436A2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color w:val="000000"/>
                <w:sz w:val="24"/>
              </w:rPr>
              <w:t xml:space="preserve">Классный, школьный </w:t>
            </w:r>
            <w:r w:rsidRPr="00B1194A">
              <w:br/>
            </w:r>
            <w:r w:rsidRPr="00B1194A">
              <w:rPr>
                <w:color w:val="000000"/>
                <w:sz w:val="24"/>
              </w:rPr>
              <w:t xml:space="preserve">коллектив, совместная </w:t>
            </w:r>
            <w:r w:rsidRPr="00B1194A">
              <w:br/>
            </w:r>
            <w:r w:rsidRPr="00B1194A">
              <w:rPr>
                <w:color w:val="000000"/>
                <w:sz w:val="24"/>
              </w:rPr>
              <w:t xml:space="preserve">деятельность. Одноклассники, </w:t>
            </w:r>
            <w:proofErr w:type="gramStart"/>
            <w:r w:rsidRPr="00B1194A">
              <w:rPr>
                <w:color w:val="000000"/>
                <w:sz w:val="24"/>
              </w:rPr>
              <w:t>взаимоотношения  между</w:t>
            </w:r>
            <w:proofErr w:type="gramEnd"/>
            <w:r w:rsidRPr="00B1194A">
              <w:rPr>
                <w:color w:val="000000"/>
                <w:sz w:val="24"/>
              </w:rPr>
              <w:t xml:space="preserve"> </w:t>
            </w:r>
            <w:r w:rsidRPr="00B1194A">
              <w:br/>
            </w:r>
            <w:r w:rsidRPr="00B1194A">
              <w:rPr>
                <w:color w:val="000000"/>
                <w:sz w:val="24"/>
              </w:rPr>
              <w:t xml:space="preserve">ними; ценность дружбы, </w:t>
            </w:r>
            <w:r w:rsidRPr="00B1194A">
              <w:br/>
            </w:r>
            <w:r w:rsidRPr="00B1194A">
              <w:rPr>
                <w:color w:val="000000"/>
                <w:sz w:val="24"/>
              </w:rPr>
              <w:t xml:space="preserve">взаимной помощи. Рабочее </w:t>
            </w:r>
            <w:r w:rsidRPr="00B1194A">
              <w:br/>
            </w:r>
            <w:r w:rsidRPr="00B1194A">
              <w:rPr>
                <w:color w:val="000000"/>
                <w:sz w:val="24"/>
              </w:rPr>
              <w:t xml:space="preserve">место школьника. Правила безопасной работы на </w:t>
            </w:r>
            <w:r w:rsidRPr="00B1194A">
              <w:br/>
            </w:r>
            <w:r w:rsidRPr="00B1194A">
              <w:rPr>
                <w:color w:val="000000"/>
                <w:sz w:val="24"/>
              </w:rPr>
              <w:t xml:space="preserve">учебном месте, режим </w:t>
            </w:r>
            <w:r w:rsidRPr="00B1194A">
              <w:br/>
            </w:r>
            <w:r w:rsidRPr="00B1194A">
              <w:rPr>
                <w:color w:val="000000"/>
                <w:sz w:val="24"/>
              </w:rPr>
              <w:t>труда и отдыха.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B809D3" w:rsidP="00B91BC1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</w:t>
            </w:r>
            <w:r w:rsidR="00B91BC1" w:rsidRPr="00B1194A">
              <w:rPr>
                <w:spacing w:val="-2"/>
                <w:sz w:val="23"/>
              </w:rPr>
              <w:t>5</w:t>
            </w:r>
            <w:r w:rsidRPr="00B1194A">
              <w:rPr>
                <w:spacing w:val="-2"/>
                <w:sz w:val="23"/>
              </w:rPr>
              <w:t>.09.2022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1133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2.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 xml:space="preserve">Мы - школьники. Правила поведения в школе и в </w:t>
            </w:r>
            <w:r w:rsidRPr="00B1194A">
              <w:rPr>
                <w:spacing w:val="-2"/>
                <w:sz w:val="23"/>
              </w:rPr>
              <w:t>классе.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B91BC1" w:rsidP="00B809D3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07</w:t>
            </w:r>
            <w:r w:rsidR="00B809D3" w:rsidRPr="00B1194A">
              <w:rPr>
                <w:spacing w:val="-2"/>
                <w:sz w:val="23"/>
              </w:rPr>
              <w:t>.09.2022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7"/>
              <w:rPr>
                <w:sz w:val="23"/>
              </w:rPr>
            </w:pPr>
            <w:r w:rsidRPr="00B1194A">
              <w:rPr>
                <w:sz w:val="23"/>
              </w:rPr>
              <w:t xml:space="preserve">Устный опрос; </w:t>
            </w:r>
            <w:r w:rsidRPr="00B1194A">
              <w:rPr>
                <w:spacing w:val="-2"/>
                <w:sz w:val="23"/>
              </w:rPr>
              <w:t>Творческая работа;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3.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 xml:space="preserve">Школьные традиции и </w:t>
            </w:r>
            <w:r w:rsidRPr="00B1194A">
              <w:rPr>
                <w:spacing w:val="-2"/>
                <w:sz w:val="23"/>
              </w:rPr>
              <w:t>праздники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B91BC1" w:rsidP="00B809D3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12</w:t>
            </w:r>
            <w:r w:rsidR="00B809D3" w:rsidRPr="00B1194A">
              <w:rPr>
                <w:spacing w:val="-2"/>
                <w:sz w:val="23"/>
              </w:rPr>
              <w:t>.09.2022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1797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4.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 xml:space="preserve">Дорога от дома до школы Правила безопасной жизни. Дорога от дома до школы. Правила безопасного </w:t>
            </w:r>
            <w:r w:rsidRPr="00B1194A">
              <w:rPr>
                <w:spacing w:val="-2"/>
                <w:sz w:val="23"/>
              </w:rPr>
              <w:t>поведения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B91BC1" w:rsidP="00B809D3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14</w:t>
            </w:r>
            <w:r w:rsidR="00B809D3" w:rsidRPr="00B1194A">
              <w:rPr>
                <w:spacing w:val="-2"/>
                <w:sz w:val="23"/>
              </w:rPr>
              <w:t>.09.2022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Практическая работа;</w:t>
            </w:r>
          </w:p>
        </w:tc>
      </w:tr>
      <w:tr w:rsidR="00B809D3" w:rsidRPr="00B1194A" w:rsidTr="00B809D3">
        <w:trPr>
          <w:trHeight w:val="1465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5.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 xml:space="preserve">Режим дня школьника Человек и общество. Школьные традиции и </w:t>
            </w:r>
            <w:r w:rsidRPr="00B1194A">
              <w:rPr>
                <w:spacing w:val="-2"/>
                <w:sz w:val="23"/>
              </w:rPr>
              <w:t>праздники.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B809D3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19.</w:t>
            </w:r>
            <w:r w:rsidR="00B809D3" w:rsidRPr="00B1194A">
              <w:rPr>
                <w:spacing w:val="-2"/>
                <w:sz w:val="23"/>
              </w:rPr>
              <w:t>0</w:t>
            </w:r>
            <w:r w:rsidRPr="00B1194A">
              <w:rPr>
                <w:spacing w:val="-2"/>
                <w:sz w:val="23"/>
              </w:rPr>
              <w:t>9</w:t>
            </w:r>
            <w:r w:rsidR="00B809D3"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6.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z w:val="23"/>
              </w:rPr>
              <w:t>Что</w:t>
            </w:r>
            <w:r w:rsidRPr="00B1194A">
              <w:rPr>
                <w:spacing w:val="7"/>
                <w:sz w:val="23"/>
              </w:rPr>
              <w:t xml:space="preserve"> </w:t>
            </w:r>
            <w:r w:rsidRPr="00B1194A">
              <w:rPr>
                <w:sz w:val="23"/>
              </w:rPr>
              <w:t>такое</w:t>
            </w:r>
            <w:r w:rsidRPr="00B1194A">
              <w:rPr>
                <w:spacing w:val="7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Родина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B809D3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21.</w:t>
            </w:r>
            <w:r w:rsidR="00B809D3" w:rsidRPr="00B1194A">
              <w:rPr>
                <w:spacing w:val="-2"/>
                <w:sz w:val="23"/>
              </w:rPr>
              <w:t>0</w:t>
            </w:r>
            <w:r w:rsidRPr="00B1194A">
              <w:rPr>
                <w:spacing w:val="-2"/>
                <w:sz w:val="23"/>
              </w:rPr>
              <w:t>9</w:t>
            </w:r>
            <w:r w:rsidR="00B809D3"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Письменный контроль;</w:t>
            </w:r>
          </w:p>
        </w:tc>
      </w:tr>
      <w:tr w:rsidR="00B809D3" w:rsidRPr="00BB0E09" w:rsidTr="00B809D3">
        <w:trPr>
          <w:trHeight w:val="1465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7.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z w:val="23"/>
              </w:rPr>
              <w:t>Москва</w:t>
            </w:r>
            <w:r w:rsidRPr="00B1194A">
              <w:rPr>
                <w:spacing w:val="9"/>
                <w:sz w:val="23"/>
              </w:rPr>
              <w:t xml:space="preserve"> </w:t>
            </w:r>
            <w:r w:rsidRPr="00B1194A">
              <w:rPr>
                <w:sz w:val="23"/>
              </w:rPr>
              <w:t>-</w:t>
            </w:r>
            <w:r w:rsidRPr="00B1194A">
              <w:rPr>
                <w:spacing w:val="9"/>
                <w:sz w:val="23"/>
              </w:rPr>
              <w:t xml:space="preserve"> </w:t>
            </w:r>
            <w:r w:rsidRPr="00B1194A">
              <w:rPr>
                <w:sz w:val="23"/>
              </w:rPr>
              <w:t>столица</w:t>
            </w:r>
            <w:r w:rsidRPr="00B1194A">
              <w:rPr>
                <w:spacing w:val="10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России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26</w:t>
            </w:r>
            <w:r w:rsidR="00B809D3" w:rsidRPr="00B1194A">
              <w:rPr>
                <w:spacing w:val="-2"/>
                <w:sz w:val="23"/>
              </w:rPr>
              <w:t>.0</w:t>
            </w:r>
            <w:r w:rsidRPr="00B1194A">
              <w:rPr>
                <w:spacing w:val="-2"/>
                <w:sz w:val="23"/>
              </w:rPr>
              <w:t>9</w:t>
            </w:r>
            <w:r w:rsidR="00B809D3"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7"/>
              <w:rPr>
                <w:sz w:val="23"/>
              </w:rPr>
            </w:pPr>
            <w:r w:rsidRPr="00B1194A">
              <w:rPr>
                <w:sz w:val="23"/>
              </w:rPr>
              <w:t xml:space="preserve">Самооценка с </w:t>
            </w:r>
            <w:r w:rsidRPr="00B1194A">
              <w:rPr>
                <w:spacing w:val="-2"/>
                <w:sz w:val="23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«Оценочного листа»;</w:t>
            </w:r>
          </w:p>
        </w:tc>
      </w:tr>
      <w:tr w:rsidR="00B809D3" w:rsidRPr="00BB0E09" w:rsidTr="00B809D3">
        <w:trPr>
          <w:trHeight w:val="1465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8.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 xml:space="preserve">Твоя малая Родина Человек и общество. Россия. Москва — столица России. Народы </w:t>
            </w:r>
            <w:r w:rsidRPr="00B1194A">
              <w:rPr>
                <w:spacing w:val="-2"/>
                <w:sz w:val="23"/>
              </w:rPr>
              <w:t>России.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B809D3" w:rsidP="008F5916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</w:t>
            </w:r>
            <w:r w:rsidR="008F5916" w:rsidRPr="00B1194A">
              <w:rPr>
                <w:spacing w:val="-2"/>
                <w:sz w:val="23"/>
              </w:rPr>
              <w:t>8.</w:t>
            </w:r>
            <w:r w:rsidRPr="00B1194A">
              <w:rPr>
                <w:spacing w:val="-2"/>
                <w:sz w:val="23"/>
              </w:rPr>
              <w:t>0</w:t>
            </w:r>
            <w:r w:rsidR="008F5916" w:rsidRPr="00B1194A">
              <w:rPr>
                <w:spacing w:val="-2"/>
                <w:sz w:val="23"/>
              </w:rPr>
              <w:t>9</w:t>
            </w:r>
            <w:r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7"/>
              <w:rPr>
                <w:sz w:val="23"/>
              </w:rPr>
            </w:pPr>
            <w:r w:rsidRPr="00B1194A">
              <w:rPr>
                <w:sz w:val="23"/>
              </w:rPr>
              <w:t xml:space="preserve">Самооценка с </w:t>
            </w:r>
            <w:r w:rsidRPr="00B1194A">
              <w:rPr>
                <w:spacing w:val="-2"/>
                <w:sz w:val="23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«Оценочного листа»;</w:t>
            </w:r>
          </w:p>
        </w:tc>
      </w:tr>
      <w:tr w:rsidR="00B809D3" w:rsidRPr="00B1194A" w:rsidTr="00B809D3">
        <w:trPr>
          <w:trHeight w:val="1133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lastRenderedPageBreak/>
              <w:t>9.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Природа Человек и природа. Природа и предметы, созданные человеком.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B809D3" w:rsidP="008F5916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</w:t>
            </w:r>
            <w:r w:rsidR="008F5916" w:rsidRPr="00B1194A">
              <w:rPr>
                <w:spacing w:val="-2"/>
                <w:sz w:val="23"/>
              </w:rPr>
              <w:t>3</w:t>
            </w:r>
            <w:r w:rsidRPr="00B1194A">
              <w:rPr>
                <w:spacing w:val="-2"/>
                <w:sz w:val="23"/>
              </w:rPr>
              <w:t>.1</w:t>
            </w:r>
            <w:r w:rsidR="008F5916" w:rsidRPr="00B1194A">
              <w:rPr>
                <w:spacing w:val="-2"/>
                <w:sz w:val="23"/>
              </w:rPr>
              <w:t>0</w:t>
            </w:r>
            <w:r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B0E09" w:rsidTr="00B809D3">
        <w:trPr>
          <w:trHeight w:val="3455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10.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>Природные объекты и предметы, созданные человеком Человек и природа. Природа и предметы, созданные человеком. Природные материалы. Бережное отношение к предметам, вещам, уход за ними.</w:t>
            </w:r>
          </w:p>
          <w:p w:rsidR="00B809D3" w:rsidRPr="00B1194A" w:rsidRDefault="00B809D3" w:rsidP="00B809D3">
            <w:pPr>
              <w:pStyle w:val="TableParagraph"/>
              <w:spacing w:before="10"/>
              <w:ind w:left="75"/>
              <w:rPr>
                <w:sz w:val="23"/>
              </w:rPr>
            </w:pPr>
            <w:r w:rsidRPr="00B1194A">
              <w:rPr>
                <w:sz w:val="23"/>
              </w:rPr>
              <w:t>Неживая</w:t>
            </w:r>
            <w:r w:rsidRPr="00B1194A">
              <w:rPr>
                <w:spacing w:val="8"/>
                <w:sz w:val="23"/>
              </w:rPr>
              <w:t xml:space="preserve"> </w:t>
            </w:r>
            <w:r w:rsidRPr="00B1194A">
              <w:rPr>
                <w:sz w:val="23"/>
              </w:rPr>
              <w:t>и</w:t>
            </w:r>
            <w:r w:rsidRPr="00B1194A">
              <w:rPr>
                <w:spacing w:val="9"/>
                <w:sz w:val="23"/>
              </w:rPr>
              <w:t xml:space="preserve"> </w:t>
            </w:r>
            <w:r w:rsidRPr="00B1194A">
              <w:rPr>
                <w:sz w:val="23"/>
              </w:rPr>
              <w:t>живая</w:t>
            </w:r>
            <w:r w:rsidRPr="00B1194A">
              <w:rPr>
                <w:spacing w:val="9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природа.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05</w:t>
            </w:r>
            <w:r w:rsidR="00B809D3" w:rsidRPr="00B1194A">
              <w:rPr>
                <w:spacing w:val="-2"/>
                <w:sz w:val="23"/>
              </w:rPr>
              <w:t>.1</w:t>
            </w:r>
            <w:r w:rsidRPr="00B1194A">
              <w:rPr>
                <w:spacing w:val="-2"/>
                <w:sz w:val="23"/>
              </w:rPr>
              <w:t>0</w:t>
            </w:r>
            <w:r w:rsidR="00B809D3"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 w:right="180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Практическая работа;</w:t>
            </w:r>
            <w:r w:rsidRPr="00B1194A">
              <w:rPr>
                <w:spacing w:val="80"/>
                <w:w w:val="150"/>
                <w:sz w:val="23"/>
              </w:rPr>
              <w:t xml:space="preserve"> </w:t>
            </w:r>
            <w:r w:rsidRPr="00B1194A">
              <w:rPr>
                <w:sz w:val="23"/>
              </w:rPr>
              <w:t>Проект " Моя малая родина";</w:t>
            </w:r>
          </w:p>
        </w:tc>
      </w:tr>
      <w:tr w:rsidR="00B809D3" w:rsidRPr="00BB0E09" w:rsidTr="00B809D3">
        <w:trPr>
          <w:trHeight w:val="279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11.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>Времена года Человек и природа. Природа и предметы, созданные человеком. Природные материалы. Бережное отношение к предметам, вещам, уход за ними.</w:t>
            </w:r>
          </w:p>
          <w:p w:rsidR="00B809D3" w:rsidRPr="00B1194A" w:rsidRDefault="00B809D3" w:rsidP="00B809D3">
            <w:pPr>
              <w:pStyle w:val="TableParagraph"/>
              <w:spacing w:before="8"/>
              <w:ind w:left="75"/>
              <w:rPr>
                <w:sz w:val="23"/>
              </w:rPr>
            </w:pPr>
            <w:r w:rsidRPr="00B1194A">
              <w:rPr>
                <w:sz w:val="23"/>
              </w:rPr>
              <w:t>Неживая</w:t>
            </w:r>
            <w:r w:rsidRPr="00B1194A">
              <w:rPr>
                <w:spacing w:val="8"/>
                <w:sz w:val="23"/>
              </w:rPr>
              <w:t xml:space="preserve"> </w:t>
            </w:r>
            <w:r w:rsidRPr="00B1194A">
              <w:rPr>
                <w:sz w:val="23"/>
              </w:rPr>
              <w:t>и</w:t>
            </w:r>
            <w:r w:rsidRPr="00B1194A">
              <w:rPr>
                <w:spacing w:val="9"/>
                <w:sz w:val="23"/>
              </w:rPr>
              <w:t xml:space="preserve"> </w:t>
            </w:r>
            <w:r w:rsidRPr="00B1194A">
              <w:rPr>
                <w:sz w:val="23"/>
              </w:rPr>
              <w:t>живая</w:t>
            </w:r>
            <w:r w:rsidRPr="00B1194A">
              <w:rPr>
                <w:spacing w:val="9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природа.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10</w:t>
            </w:r>
            <w:r w:rsidR="00B809D3" w:rsidRPr="00B1194A">
              <w:rPr>
                <w:spacing w:val="-2"/>
                <w:sz w:val="23"/>
              </w:rPr>
              <w:t>.1</w:t>
            </w:r>
            <w:r w:rsidRPr="00B1194A">
              <w:rPr>
                <w:spacing w:val="-2"/>
                <w:sz w:val="23"/>
              </w:rPr>
              <w:t>0</w:t>
            </w:r>
            <w:r w:rsidR="00B809D3"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z w:val="23"/>
              </w:rPr>
              <w:t xml:space="preserve">Самооценка с </w:t>
            </w:r>
            <w:r w:rsidRPr="00B1194A">
              <w:rPr>
                <w:spacing w:val="-2"/>
                <w:sz w:val="23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«Оценочного листа»;</w:t>
            </w:r>
          </w:p>
        </w:tc>
      </w:tr>
      <w:tr w:rsidR="00B809D3" w:rsidRPr="00B1194A" w:rsidTr="00B809D3">
        <w:trPr>
          <w:trHeight w:val="3787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12.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>Признаки осени Человек и природа. Природа и предметы, созданные человеком. Природные материалы. Бережное отношение к предметам, вещам, уход за ними.</w:t>
            </w:r>
          </w:p>
          <w:p w:rsidR="00B809D3" w:rsidRPr="00B1194A" w:rsidRDefault="00B809D3" w:rsidP="00B809D3">
            <w:pPr>
              <w:pStyle w:val="TableParagraph"/>
              <w:spacing w:before="8"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Неживая и живая природа. Погода и термометр.</w:t>
            </w:r>
          </w:p>
          <w:p w:rsidR="00B809D3" w:rsidRPr="00B1194A" w:rsidRDefault="00B809D3" w:rsidP="00B809D3">
            <w:pPr>
              <w:pStyle w:val="TableParagraph"/>
              <w:spacing w:before="2"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>Наблюдение за погодой своего края.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B809D3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</w:t>
            </w:r>
            <w:r w:rsidR="008F5916" w:rsidRPr="00B1194A">
              <w:rPr>
                <w:spacing w:val="-2"/>
                <w:sz w:val="23"/>
              </w:rPr>
              <w:t>2</w:t>
            </w:r>
            <w:r w:rsidRPr="00B1194A">
              <w:rPr>
                <w:spacing w:val="-2"/>
                <w:sz w:val="23"/>
              </w:rPr>
              <w:t>.1</w:t>
            </w:r>
            <w:r w:rsidR="008F5916" w:rsidRPr="00B1194A">
              <w:rPr>
                <w:spacing w:val="-2"/>
                <w:sz w:val="23"/>
              </w:rPr>
              <w:t>0</w:t>
            </w:r>
            <w:r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Практическая работа;</w:t>
            </w:r>
          </w:p>
        </w:tc>
      </w:tr>
      <w:tr w:rsidR="00B809D3" w:rsidRPr="00B1194A" w:rsidTr="00B809D3">
        <w:trPr>
          <w:trHeight w:val="279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13.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Погода Человек и природа. Природа и предметы, созданные человеком.</w:t>
            </w:r>
          </w:p>
          <w:p w:rsidR="00B809D3" w:rsidRPr="00B1194A" w:rsidRDefault="00B809D3" w:rsidP="00B809D3">
            <w:pPr>
              <w:pStyle w:val="TableParagraph"/>
              <w:spacing w:before="4"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 xml:space="preserve">Природные материалы. Бережное отношение к предметам, вещам, уход за ними. Неживая и живая </w:t>
            </w:r>
            <w:r w:rsidRPr="00B1194A">
              <w:rPr>
                <w:spacing w:val="-2"/>
                <w:sz w:val="23"/>
              </w:rPr>
              <w:t>природа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17</w:t>
            </w:r>
            <w:r w:rsidR="00B809D3" w:rsidRPr="00B1194A">
              <w:rPr>
                <w:spacing w:val="-2"/>
                <w:sz w:val="23"/>
              </w:rPr>
              <w:t>.1</w:t>
            </w:r>
            <w:r w:rsidRPr="00B1194A">
              <w:rPr>
                <w:spacing w:val="-2"/>
                <w:sz w:val="23"/>
              </w:rPr>
              <w:t>0</w:t>
            </w:r>
            <w:r w:rsidR="00B809D3"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Практическая работа;</w:t>
            </w:r>
          </w:p>
        </w:tc>
      </w:tr>
    </w:tbl>
    <w:p w:rsidR="00B809D3" w:rsidRPr="00B1194A" w:rsidRDefault="00B809D3" w:rsidP="00B809D3">
      <w:pPr>
        <w:spacing w:line="300" w:lineRule="auto"/>
        <w:rPr>
          <w:rFonts w:ascii="Times New Roman" w:hAnsi="Times New Roman" w:cs="Times New Roman"/>
          <w:sz w:val="23"/>
        </w:rPr>
        <w:sectPr w:rsidR="00B809D3" w:rsidRPr="00B1194A"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3162"/>
        <w:gridCol w:w="722"/>
        <w:gridCol w:w="1599"/>
        <w:gridCol w:w="1646"/>
        <w:gridCol w:w="1220"/>
        <w:gridCol w:w="1800"/>
      </w:tblGrid>
      <w:tr w:rsidR="00B809D3" w:rsidRPr="00B1194A" w:rsidTr="00B809D3">
        <w:trPr>
          <w:trHeight w:val="5777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lastRenderedPageBreak/>
              <w:t>14.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>Термометр Человек и природа. Природа и предметы, созданные человеком. Природные материалы. Бережное отношение к предметам, вещам, уход за ними.</w:t>
            </w:r>
          </w:p>
          <w:p w:rsidR="00B809D3" w:rsidRPr="00B1194A" w:rsidRDefault="00B809D3" w:rsidP="00B809D3">
            <w:pPr>
              <w:pStyle w:val="TableParagraph"/>
              <w:spacing w:before="8"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Неживая и живая природа. Погода и термометр.</w:t>
            </w:r>
          </w:p>
          <w:p w:rsidR="00B809D3" w:rsidRPr="00B1194A" w:rsidRDefault="00B809D3" w:rsidP="00B809D3">
            <w:pPr>
              <w:pStyle w:val="TableParagraph"/>
              <w:spacing w:before="2"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>Наблюдение за погодой своего края. Сезонные изменения в природе.</w:t>
            </w:r>
          </w:p>
          <w:p w:rsidR="00B809D3" w:rsidRPr="00B1194A" w:rsidRDefault="00B809D3" w:rsidP="00B809D3">
            <w:pPr>
              <w:pStyle w:val="TableParagraph"/>
              <w:spacing w:before="3"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 xml:space="preserve">Взаимосвязи между человеком и природой. Правила нравственного и безопасного поведения в </w:t>
            </w:r>
            <w:r w:rsidRPr="00B1194A">
              <w:rPr>
                <w:spacing w:val="-2"/>
                <w:sz w:val="23"/>
              </w:rPr>
              <w:t>природе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19</w:t>
            </w:r>
            <w:r w:rsidR="00B809D3" w:rsidRPr="00B1194A">
              <w:rPr>
                <w:spacing w:val="-2"/>
                <w:sz w:val="23"/>
              </w:rPr>
              <w:t>.1</w:t>
            </w:r>
            <w:r w:rsidRPr="00B1194A">
              <w:rPr>
                <w:spacing w:val="-2"/>
                <w:sz w:val="23"/>
              </w:rPr>
              <w:t>0</w:t>
            </w:r>
            <w:r w:rsidR="00B809D3"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1797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15.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>Жизнь растений Человек и природа. Растения ближайшего окружения (узнавание, называние, краткое описание).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24</w:t>
            </w:r>
            <w:r w:rsidR="00B809D3" w:rsidRPr="00B1194A">
              <w:rPr>
                <w:spacing w:val="-2"/>
                <w:sz w:val="23"/>
              </w:rPr>
              <w:t>.1</w:t>
            </w:r>
            <w:r w:rsidRPr="00B1194A">
              <w:rPr>
                <w:spacing w:val="-2"/>
                <w:sz w:val="23"/>
              </w:rPr>
              <w:t>0</w:t>
            </w:r>
            <w:r w:rsidR="00B809D3"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Практическая работа;</w:t>
            </w:r>
          </w:p>
        </w:tc>
      </w:tr>
      <w:tr w:rsidR="00B809D3" w:rsidRPr="00B1194A" w:rsidTr="00B809D3">
        <w:trPr>
          <w:trHeight w:val="1797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16.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>Части растений Человек и природа. Растения ближайшего окружения (узнавание, называние, краткое описание).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524A72" w:rsidP="00524A72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26</w:t>
            </w:r>
            <w:r w:rsidR="00B809D3" w:rsidRPr="00B1194A">
              <w:rPr>
                <w:spacing w:val="-2"/>
                <w:sz w:val="23"/>
              </w:rPr>
              <w:t>.1</w:t>
            </w:r>
            <w:r w:rsidRPr="00B1194A">
              <w:rPr>
                <w:spacing w:val="-2"/>
                <w:sz w:val="23"/>
              </w:rPr>
              <w:t>0</w:t>
            </w:r>
            <w:r w:rsidR="00B809D3"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Тестирование;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17.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 xml:space="preserve">Лиственные и хвойные </w:t>
            </w:r>
            <w:r w:rsidRPr="00B1194A">
              <w:rPr>
                <w:spacing w:val="-2"/>
                <w:sz w:val="23"/>
              </w:rPr>
              <w:t>растения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220" w:type="dxa"/>
          </w:tcPr>
          <w:p w:rsidR="00B809D3" w:rsidRPr="00B1194A" w:rsidRDefault="00524A72" w:rsidP="00B809D3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07.11</w:t>
            </w:r>
            <w:r w:rsidR="00B809D3"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18.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 xml:space="preserve">Дикорастущие и культурные </w:t>
            </w:r>
            <w:r w:rsidRPr="00B1194A">
              <w:rPr>
                <w:spacing w:val="-2"/>
                <w:sz w:val="23"/>
              </w:rPr>
              <w:t>растения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B809D3" w:rsidP="00524A72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09.1</w:t>
            </w:r>
            <w:r w:rsidR="00524A72" w:rsidRPr="00B1194A">
              <w:rPr>
                <w:spacing w:val="-2"/>
                <w:sz w:val="23"/>
              </w:rPr>
              <w:t>1</w:t>
            </w:r>
            <w:r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Практическая работа;</w:t>
            </w:r>
          </w:p>
        </w:tc>
      </w:tr>
      <w:tr w:rsidR="00B809D3" w:rsidRPr="00BB0E09" w:rsidTr="00B809D3">
        <w:trPr>
          <w:trHeight w:val="279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19.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105"/>
              <w:rPr>
                <w:sz w:val="23"/>
              </w:rPr>
            </w:pPr>
            <w:r w:rsidRPr="00B1194A">
              <w:rPr>
                <w:sz w:val="23"/>
              </w:rPr>
              <w:t>Комнатные растения Человек и природа. Растения ближайшего окружения (узнавание, называние, краткое описание).</w:t>
            </w:r>
          </w:p>
          <w:p w:rsidR="00B809D3" w:rsidRPr="00B1194A" w:rsidRDefault="00B809D3" w:rsidP="00B809D3">
            <w:pPr>
              <w:pStyle w:val="TableParagraph"/>
              <w:spacing w:before="6"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 xml:space="preserve">Лиственные и хвойные растения. Дикорастущие и </w:t>
            </w:r>
            <w:r w:rsidRPr="00B1194A">
              <w:rPr>
                <w:spacing w:val="-4"/>
                <w:sz w:val="23"/>
              </w:rPr>
              <w:t>куль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524A72" w:rsidP="00B809D3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14.11</w:t>
            </w:r>
            <w:r w:rsidR="00B809D3"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z w:val="23"/>
              </w:rPr>
              <w:t xml:space="preserve">Самооценка с </w:t>
            </w:r>
            <w:r w:rsidRPr="00B1194A">
              <w:rPr>
                <w:spacing w:val="-2"/>
                <w:sz w:val="23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«Оценочного листа»;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20.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Почему нужно ухаживать за комнатными растениями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524A72" w:rsidP="00B809D3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16.11</w:t>
            </w:r>
            <w:r w:rsidR="00B809D3"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1005"/>
        </w:trPr>
        <w:tc>
          <w:tcPr>
            <w:tcW w:w="497" w:type="dxa"/>
            <w:tcBorders>
              <w:bottom w:val="nil"/>
            </w:tcBorders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21.</w:t>
            </w:r>
          </w:p>
        </w:tc>
        <w:tc>
          <w:tcPr>
            <w:tcW w:w="3162" w:type="dxa"/>
            <w:tcBorders>
              <w:bottom w:val="nil"/>
            </w:tcBorders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 xml:space="preserve">Редкие и исчезающие </w:t>
            </w:r>
            <w:r w:rsidRPr="00B1194A">
              <w:rPr>
                <w:spacing w:val="-2"/>
                <w:sz w:val="23"/>
              </w:rPr>
              <w:t>растения</w:t>
            </w:r>
          </w:p>
        </w:tc>
        <w:tc>
          <w:tcPr>
            <w:tcW w:w="722" w:type="dxa"/>
            <w:tcBorders>
              <w:bottom w:val="nil"/>
            </w:tcBorders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  <w:tcBorders>
              <w:bottom w:val="nil"/>
            </w:tcBorders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  <w:tcBorders>
              <w:bottom w:val="nil"/>
            </w:tcBorders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  <w:tcBorders>
              <w:bottom w:val="nil"/>
            </w:tcBorders>
          </w:tcPr>
          <w:p w:rsidR="00B809D3" w:rsidRPr="00B1194A" w:rsidRDefault="00B809D3" w:rsidP="00524A72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21.1</w:t>
            </w:r>
            <w:r w:rsidR="00524A72" w:rsidRPr="00B1194A">
              <w:rPr>
                <w:spacing w:val="-2"/>
                <w:sz w:val="23"/>
              </w:rPr>
              <w:t>1</w:t>
            </w:r>
            <w:r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  <w:tcBorders>
              <w:bottom w:val="nil"/>
            </w:tcBorders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</w:tbl>
    <w:p w:rsidR="00B809D3" w:rsidRPr="00B1194A" w:rsidRDefault="00B809D3" w:rsidP="00B809D3">
      <w:pPr>
        <w:rPr>
          <w:rFonts w:ascii="Times New Roman" w:hAnsi="Times New Roman" w:cs="Times New Roman"/>
          <w:sz w:val="23"/>
        </w:rPr>
        <w:sectPr w:rsidR="00B809D3" w:rsidRPr="00B1194A">
          <w:pgSz w:w="11900" w:h="16840"/>
          <w:pgMar w:top="580" w:right="460" w:bottom="280" w:left="560" w:header="720" w:footer="720" w:gutter="0"/>
          <w:cols w:space="720"/>
        </w:sectPr>
      </w:pPr>
    </w:p>
    <w:p w:rsidR="00B809D3" w:rsidRPr="00B1194A" w:rsidRDefault="00B809D3" w:rsidP="00B809D3">
      <w:pPr>
        <w:pStyle w:val="af"/>
        <w:spacing w:line="20" w:lineRule="exact"/>
        <w:ind w:left="104"/>
        <w:rPr>
          <w:rFonts w:ascii="Times New Roman" w:hAnsi="Times New Roman" w:cs="Times New Roman"/>
          <w:sz w:val="2"/>
        </w:rPr>
      </w:pPr>
      <w:r w:rsidRPr="00B1194A">
        <w:rPr>
          <w:rFonts w:ascii="Times New Roman" w:hAnsi="Times New Roman" w:cs="Times New Roman"/>
          <w:noProof/>
          <w:sz w:val="2"/>
          <w:lang w:val="ru-RU" w:eastAsia="ru-RU"/>
        </w:rPr>
        <w:lastRenderedPageBreak/>
        <mc:AlternateContent>
          <mc:Choice Requires="wpg">
            <w:drawing>
              <wp:inline distT="0" distB="0" distL="0" distR="0" wp14:anchorId="7817D1AD" wp14:editId="44D3DFF8">
                <wp:extent cx="6769735" cy="7620"/>
                <wp:effectExtent l="2540" t="3810" r="0" b="0"/>
                <wp:docPr id="3" name="docshapegroup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9735" cy="7620"/>
                          <a:chOff x="0" y="0"/>
                          <a:chExt cx="10661" cy="12"/>
                        </a:xfrm>
                      </wpg:grpSpPr>
                      <wps:wsp>
                        <wps:cNvPr id="4" name="docshape10"/>
                        <wps:cNvSpPr>
                          <a:spLocks noChangeArrowheads="1"/>
                        </wps:cNvSpPr>
                        <wps:spPr bwMode="auto">
                          <a:xfrm>
                            <a:off x="-1" y="0"/>
                            <a:ext cx="10661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B76C6C" id="docshapegroup9" o:spid="_x0000_s1026" style="width:533.05pt;height:.6pt;mso-position-horizontal-relative:char;mso-position-vertical-relative:line" coordsize="1066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">
                <v:rect id="docshape10" o:spid="_x0000_s1027" style="position:absolute;left:-1;width:10661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9WMQA&#10;AADaAAAADwAAAGRycy9kb3ducmV2LnhtbESPQWsCMRSE70L/Q3hCb25W0aKrUWqh4EVQ24Penpvn&#10;7uLmZZtE3fbXN4LgcZiZb5jZojW1uJLzlWUF/SQFQZxbXXGh4PvrszcG4QOyxtoyKfglD4v5S2eG&#10;mbY33tJ1FwoRIewzVFCG0GRS+rwkgz6xDXH0TtYZDFG6QmqHtwg3tRyk6Zs0WHFcKLGhj5Ly8+5i&#10;FCwn4+XPZsjrv+3xQIf98TwauFSp1277PgURqA3P8KO90gqGcL8Sb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zfVjEAAAA2gAAAA8AAAAAAAAAAAAAAAAAmAIAAGRycy9k&#10;b3ducmV2LnhtbFBLBQYAAAAABAAEAPUAAACJAwAAAAA=&#10;" fillcolor="black" stroked="f"/>
                <w10:anchorlock/>
              </v:group>
            </w:pict>
          </mc:Fallback>
        </mc:AlternateContent>
      </w:r>
    </w:p>
    <w:p w:rsidR="00B809D3" w:rsidRPr="00B1194A" w:rsidRDefault="00B809D3" w:rsidP="00B809D3">
      <w:pPr>
        <w:pStyle w:val="af"/>
        <w:rPr>
          <w:rFonts w:ascii="Times New Roman" w:hAnsi="Times New Roman" w:cs="Times New Roman"/>
          <w:b/>
          <w:sz w:val="20"/>
        </w:rPr>
      </w:pPr>
    </w:p>
    <w:p w:rsidR="00B809D3" w:rsidRPr="00B1194A" w:rsidRDefault="00B809D3" w:rsidP="00B809D3">
      <w:pPr>
        <w:pStyle w:val="af"/>
        <w:rPr>
          <w:rFonts w:ascii="Times New Roman" w:hAnsi="Times New Roman" w:cs="Times New Roman"/>
          <w:b/>
          <w:sz w:val="20"/>
        </w:rPr>
      </w:pPr>
    </w:p>
    <w:p w:rsidR="00B809D3" w:rsidRPr="00B1194A" w:rsidRDefault="00B809D3" w:rsidP="00B809D3">
      <w:pPr>
        <w:pStyle w:val="af"/>
        <w:rPr>
          <w:rFonts w:ascii="Times New Roman" w:hAnsi="Times New Roman" w:cs="Times New Roman"/>
          <w:b/>
          <w:sz w:val="20"/>
        </w:rPr>
      </w:pPr>
    </w:p>
    <w:p w:rsidR="00B809D3" w:rsidRPr="00B1194A" w:rsidRDefault="00B809D3" w:rsidP="00B809D3">
      <w:pPr>
        <w:pStyle w:val="af"/>
        <w:spacing w:before="8"/>
        <w:rPr>
          <w:rFonts w:ascii="Times New Roman" w:hAnsi="Times New Roman" w:cs="Times New Roman"/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3162"/>
        <w:gridCol w:w="722"/>
        <w:gridCol w:w="1599"/>
        <w:gridCol w:w="1646"/>
        <w:gridCol w:w="1220"/>
        <w:gridCol w:w="1800"/>
      </w:tblGrid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22.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 xml:space="preserve">Проверочная работа по теме </w:t>
            </w:r>
            <w:r w:rsidRPr="00B1194A">
              <w:rPr>
                <w:spacing w:val="-2"/>
                <w:sz w:val="23"/>
              </w:rPr>
              <w:t>"Растения"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220" w:type="dxa"/>
          </w:tcPr>
          <w:p w:rsidR="00B809D3" w:rsidRPr="00B1194A" w:rsidRDefault="00524A72" w:rsidP="00B809D3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23.11</w:t>
            </w:r>
            <w:r w:rsidR="00B809D3"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Письменный контроль;</w:t>
            </w:r>
          </w:p>
        </w:tc>
      </w:tr>
      <w:tr w:rsidR="00B809D3" w:rsidRPr="00B1194A" w:rsidTr="00B809D3">
        <w:trPr>
          <w:trHeight w:val="2460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23.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Жизнь животных Человек и природа. Разные группы животных (звери, насекомые, птицы, рыбы и др.).</w:t>
            </w:r>
          </w:p>
          <w:p w:rsidR="00B809D3" w:rsidRPr="00B1194A" w:rsidRDefault="00B809D3" w:rsidP="00B809D3">
            <w:pPr>
              <w:pStyle w:val="TableParagraph"/>
              <w:spacing w:before="5"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Домашние и дикие животные (различия в условиях</w:t>
            </w:r>
          </w:p>
          <w:p w:rsidR="00B809D3" w:rsidRPr="00B1194A" w:rsidRDefault="00B809D3" w:rsidP="00B809D3">
            <w:pPr>
              <w:pStyle w:val="TableParagraph"/>
              <w:spacing w:before="2"/>
              <w:ind w:left="75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жизни).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524A72" w:rsidP="00B809D3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28.11</w:t>
            </w:r>
            <w:r w:rsidR="00B809D3"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Письменный контроль;</w:t>
            </w:r>
          </w:p>
        </w:tc>
      </w:tr>
      <w:tr w:rsidR="00B809D3" w:rsidRPr="00BB0E09" w:rsidTr="00B809D3">
        <w:trPr>
          <w:trHeight w:val="1465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24.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Насекомые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524A72" w:rsidP="00B809D3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30.11</w:t>
            </w:r>
            <w:r w:rsidR="00B809D3" w:rsidRPr="00B1194A">
              <w:rPr>
                <w:spacing w:val="-2"/>
                <w:sz w:val="23"/>
              </w:rPr>
              <w:t>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7"/>
              <w:rPr>
                <w:sz w:val="23"/>
              </w:rPr>
            </w:pPr>
            <w:r w:rsidRPr="00B1194A">
              <w:rPr>
                <w:sz w:val="23"/>
              </w:rPr>
              <w:t xml:space="preserve">Самооценка с </w:t>
            </w:r>
            <w:r w:rsidRPr="00B1194A">
              <w:rPr>
                <w:spacing w:val="-2"/>
                <w:sz w:val="23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«Оценочного листа»;</w:t>
            </w:r>
          </w:p>
        </w:tc>
      </w:tr>
      <w:tr w:rsidR="00B809D3" w:rsidRPr="00B1194A" w:rsidTr="00B809D3">
        <w:trPr>
          <w:trHeight w:val="470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25.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4"/>
                <w:sz w:val="23"/>
              </w:rPr>
              <w:t>Рыбы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524A72" w:rsidP="00524A72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05</w:t>
            </w:r>
            <w:r w:rsidR="00B809D3" w:rsidRPr="00B1194A">
              <w:rPr>
                <w:spacing w:val="-2"/>
                <w:sz w:val="23"/>
              </w:rPr>
              <w:t>.</w:t>
            </w:r>
            <w:r w:rsidRPr="00B1194A">
              <w:rPr>
                <w:spacing w:val="-2"/>
                <w:sz w:val="23"/>
              </w:rPr>
              <w:t>12.2022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B0E09" w:rsidTr="00B809D3">
        <w:trPr>
          <w:trHeight w:val="1465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26.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Птицы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524A72" w:rsidP="00524A72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07</w:t>
            </w:r>
            <w:r w:rsidR="00B809D3" w:rsidRPr="00B1194A">
              <w:rPr>
                <w:spacing w:val="-2"/>
                <w:sz w:val="23"/>
              </w:rPr>
              <w:t>.</w:t>
            </w:r>
            <w:r w:rsidRPr="00B1194A">
              <w:rPr>
                <w:spacing w:val="-2"/>
                <w:sz w:val="23"/>
              </w:rPr>
              <w:t>12</w:t>
            </w:r>
            <w:r w:rsidR="00B809D3" w:rsidRPr="00B1194A">
              <w:rPr>
                <w:spacing w:val="-2"/>
                <w:sz w:val="23"/>
              </w:rPr>
              <w:t>.202</w:t>
            </w:r>
            <w:r w:rsidRPr="00B1194A">
              <w:rPr>
                <w:spacing w:val="-2"/>
                <w:sz w:val="23"/>
              </w:rPr>
              <w:t>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7"/>
              <w:rPr>
                <w:sz w:val="23"/>
              </w:rPr>
            </w:pPr>
            <w:r w:rsidRPr="00B1194A">
              <w:rPr>
                <w:sz w:val="23"/>
              </w:rPr>
              <w:t xml:space="preserve">Самооценка с </w:t>
            </w:r>
            <w:r w:rsidRPr="00B1194A">
              <w:rPr>
                <w:spacing w:val="-2"/>
                <w:sz w:val="23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«Оценочного листа»;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27.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Звери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524A72" w:rsidP="00524A72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12</w:t>
            </w:r>
            <w:r w:rsidR="00B809D3" w:rsidRPr="00B1194A">
              <w:rPr>
                <w:spacing w:val="-2"/>
                <w:sz w:val="23"/>
              </w:rPr>
              <w:t>.</w:t>
            </w:r>
            <w:r w:rsidRPr="00B1194A">
              <w:rPr>
                <w:spacing w:val="-2"/>
                <w:sz w:val="23"/>
              </w:rPr>
              <w:t>12.2022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Практическая работа;</w:t>
            </w:r>
          </w:p>
        </w:tc>
      </w:tr>
      <w:tr w:rsidR="00B809D3" w:rsidRPr="00B1194A" w:rsidTr="00B809D3">
        <w:trPr>
          <w:trHeight w:val="2460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28.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>Кто живет в зоопарке? Человек и природа. Разные группы животных (звери, насекомые, птицы, рыбы и др.). Домашние и дикие животные (различия в условиях жизни).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524A72" w:rsidP="00524A72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14.12.2022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2460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29.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5" w:right="105"/>
              <w:rPr>
                <w:sz w:val="23"/>
              </w:rPr>
            </w:pPr>
            <w:r w:rsidRPr="00B1194A">
              <w:rPr>
                <w:sz w:val="23"/>
              </w:rPr>
              <w:t>Дикие и домашние животные Человек и природа. Разные группы животных (звери, насекомые, птицы, рыбы и др.). Домашние и дикие животные (различия в условиях жизни).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524A72" w:rsidP="00524A72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19.12.2022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B0E09" w:rsidTr="00B809D3">
        <w:trPr>
          <w:trHeight w:val="1465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spacing w:before="91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30.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Почему домашние животные нуждаются в заботе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spacing w:before="91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524A72" w:rsidP="00524A72">
            <w:pPr>
              <w:pStyle w:val="TableParagraph"/>
              <w:spacing w:before="91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21</w:t>
            </w:r>
            <w:r w:rsidR="00B809D3" w:rsidRPr="00B1194A">
              <w:rPr>
                <w:spacing w:val="-2"/>
                <w:sz w:val="23"/>
              </w:rPr>
              <w:t>.</w:t>
            </w:r>
            <w:r w:rsidRPr="00B1194A">
              <w:rPr>
                <w:spacing w:val="-2"/>
                <w:sz w:val="23"/>
              </w:rPr>
              <w:t>12.2022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before="91" w:line="300" w:lineRule="auto"/>
              <w:ind w:left="77"/>
              <w:rPr>
                <w:sz w:val="23"/>
              </w:rPr>
            </w:pPr>
            <w:r w:rsidRPr="00B1194A">
              <w:rPr>
                <w:sz w:val="23"/>
              </w:rPr>
              <w:t xml:space="preserve">Самооценка с </w:t>
            </w:r>
            <w:r w:rsidRPr="00B1194A">
              <w:rPr>
                <w:spacing w:val="-2"/>
                <w:sz w:val="23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«Оценочного листа»;</w:t>
            </w:r>
          </w:p>
        </w:tc>
      </w:tr>
    </w:tbl>
    <w:p w:rsidR="00B809D3" w:rsidRPr="00B1194A" w:rsidRDefault="00B809D3" w:rsidP="00B809D3">
      <w:pPr>
        <w:spacing w:line="300" w:lineRule="auto"/>
        <w:rPr>
          <w:rFonts w:ascii="Times New Roman" w:hAnsi="Times New Roman" w:cs="Times New Roman"/>
          <w:sz w:val="23"/>
          <w:lang w:val="ru-RU"/>
        </w:rPr>
        <w:sectPr w:rsidR="00B809D3" w:rsidRPr="00B1194A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3162"/>
        <w:gridCol w:w="722"/>
        <w:gridCol w:w="1599"/>
        <w:gridCol w:w="1646"/>
        <w:gridCol w:w="1220"/>
        <w:gridCol w:w="1800"/>
      </w:tblGrid>
      <w:tr w:rsidR="00B809D3" w:rsidRPr="00B1194A" w:rsidTr="00B809D3">
        <w:trPr>
          <w:trHeight w:val="2460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lastRenderedPageBreak/>
              <w:t>31.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>Признаки зимы. Человек и природа. Природа и предметы, созданные человеком. Природные материалы. Бережное отношение к предметам, вещам, уход за ними.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524A72" w:rsidP="00524A72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26.12.2022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Практическая работа;</w:t>
            </w:r>
          </w:p>
        </w:tc>
      </w:tr>
      <w:tr w:rsidR="00B809D3" w:rsidRPr="00B1194A" w:rsidTr="00B809D3">
        <w:trPr>
          <w:trHeight w:val="1797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32.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 xml:space="preserve">Помощь птицам зимой Человек и природа. Разные группы животных (звери, насекомые, птицы, рыбы и </w:t>
            </w:r>
            <w:r w:rsidRPr="00B1194A">
              <w:rPr>
                <w:spacing w:val="-2"/>
                <w:sz w:val="23"/>
              </w:rPr>
              <w:t>др.).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09</w:t>
            </w:r>
            <w:r w:rsidR="00B809D3" w:rsidRPr="00B1194A">
              <w:rPr>
                <w:spacing w:val="-2"/>
                <w:sz w:val="23"/>
              </w:rPr>
              <w:t>.0</w:t>
            </w:r>
            <w:r w:rsidRPr="00B1194A">
              <w:rPr>
                <w:spacing w:val="-2"/>
                <w:sz w:val="23"/>
              </w:rPr>
              <w:t>1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1133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33.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 xml:space="preserve">Редкие и исчезающие животные Человек и </w:t>
            </w:r>
            <w:r w:rsidRPr="00B1194A">
              <w:rPr>
                <w:spacing w:val="-2"/>
                <w:sz w:val="23"/>
              </w:rPr>
              <w:t>природа.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B809D3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11.01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Тестирование;</w:t>
            </w:r>
          </w:p>
        </w:tc>
      </w:tr>
      <w:tr w:rsidR="00B809D3" w:rsidRPr="00B1194A" w:rsidTr="00B809D3">
        <w:trPr>
          <w:trHeight w:val="1465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34.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 xml:space="preserve">Проверочная работа по теме </w:t>
            </w:r>
            <w:r w:rsidRPr="00B1194A">
              <w:rPr>
                <w:spacing w:val="-2"/>
                <w:sz w:val="23"/>
              </w:rPr>
              <w:t>"Животные"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16</w:t>
            </w:r>
            <w:r w:rsidR="00B809D3" w:rsidRPr="00B1194A">
              <w:rPr>
                <w:spacing w:val="-2"/>
                <w:sz w:val="23"/>
              </w:rPr>
              <w:t>.0</w:t>
            </w:r>
            <w:r w:rsidRPr="00B1194A">
              <w:rPr>
                <w:spacing w:val="-2"/>
                <w:sz w:val="23"/>
              </w:rPr>
              <w:t>1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Контрольная работа; Творческая работа;</w:t>
            </w:r>
          </w:p>
        </w:tc>
      </w:tr>
      <w:tr w:rsidR="00B809D3" w:rsidRPr="00B1194A" w:rsidTr="00B809D3">
        <w:trPr>
          <w:trHeight w:val="3123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35.</w:t>
            </w:r>
          </w:p>
        </w:tc>
        <w:tc>
          <w:tcPr>
            <w:tcW w:w="3162" w:type="dxa"/>
          </w:tcPr>
          <w:p w:rsidR="00B809D3" w:rsidRPr="00B1194A" w:rsidRDefault="00B809D3" w:rsidP="00524A72">
            <w:pPr>
              <w:pStyle w:val="TableParagraph"/>
              <w:spacing w:line="300" w:lineRule="auto"/>
              <w:ind w:left="75" w:right="155"/>
              <w:rPr>
                <w:sz w:val="23"/>
              </w:rPr>
            </w:pPr>
            <w:r w:rsidRPr="00B1194A">
              <w:rPr>
                <w:sz w:val="23"/>
              </w:rPr>
              <w:t>Твой дом</w:t>
            </w:r>
            <w:r w:rsidR="00524A72" w:rsidRPr="00B1194A">
              <w:rPr>
                <w:sz w:val="23"/>
              </w:rPr>
              <w:t>.</w:t>
            </w:r>
            <w:r w:rsidRPr="00B1194A">
              <w:rPr>
                <w:sz w:val="23"/>
              </w:rPr>
              <w:t xml:space="preserve"> Человек и</w:t>
            </w:r>
            <w:r w:rsidRPr="00B1194A">
              <w:rPr>
                <w:spacing w:val="80"/>
                <w:sz w:val="23"/>
              </w:rPr>
              <w:t xml:space="preserve"> </w:t>
            </w:r>
            <w:r w:rsidRPr="00B1194A">
              <w:rPr>
                <w:sz w:val="23"/>
              </w:rPr>
              <w:t>общество. Моя семья в прошлом и настоящем.</w:t>
            </w:r>
            <w:r w:rsidRPr="00B1194A">
              <w:rPr>
                <w:spacing w:val="80"/>
                <w:w w:val="150"/>
                <w:sz w:val="23"/>
              </w:rPr>
              <w:t xml:space="preserve"> </w:t>
            </w:r>
            <w:r w:rsidRPr="00B1194A">
              <w:rPr>
                <w:sz w:val="23"/>
              </w:rPr>
              <w:t xml:space="preserve">Имена и фамилии членов семьи, их </w:t>
            </w:r>
            <w:r w:rsidRPr="00B1194A">
              <w:rPr>
                <w:spacing w:val="-2"/>
                <w:sz w:val="23"/>
              </w:rPr>
              <w:t>профессии</w:t>
            </w:r>
            <w:r w:rsidR="00524A72" w:rsidRPr="00B1194A">
              <w:rPr>
                <w:spacing w:val="-2"/>
                <w:sz w:val="23"/>
              </w:rPr>
              <w:t xml:space="preserve">. 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B809D3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18.01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B0E09" w:rsidTr="00B809D3">
        <w:trPr>
          <w:trHeight w:val="3123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36.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155"/>
              <w:rPr>
                <w:sz w:val="23"/>
              </w:rPr>
            </w:pPr>
            <w:r w:rsidRPr="00B1194A">
              <w:rPr>
                <w:sz w:val="23"/>
              </w:rPr>
              <w:t>Твоя семья Человек и общество. Моя семья в прошлом и настоящем.</w:t>
            </w:r>
            <w:r w:rsidRPr="00B1194A">
              <w:rPr>
                <w:spacing w:val="80"/>
                <w:w w:val="150"/>
                <w:sz w:val="23"/>
              </w:rPr>
              <w:t xml:space="preserve"> </w:t>
            </w:r>
            <w:r w:rsidRPr="00B1194A">
              <w:rPr>
                <w:sz w:val="23"/>
              </w:rPr>
              <w:t xml:space="preserve">Имена и фамилии членов семьи, их </w:t>
            </w:r>
            <w:r w:rsidRPr="00B1194A">
              <w:rPr>
                <w:spacing w:val="-2"/>
                <w:sz w:val="23"/>
              </w:rPr>
              <w:t>профессии.</w:t>
            </w:r>
            <w:r w:rsidR="00524A72" w:rsidRPr="00B1194A">
              <w:rPr>
                <w:spacing w:val="-2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Взаимоотношения</w:t>
            </w:r>
            <w:r w:rsidRPr="00B1194A">
              <w:rPr>
                <w:sz w:val="23"/>
              </w:rPr>
              <w:t xml:space="preserve"> и взаимопомощь в семье.</w:t>
            </w:r>
          </w:p>
          <w:p w:rsidR="00B809D3" w:rsidRPr="00B1194A" w:rsidRDefault="00B809D3" w:rsidP="00B809D3">
            <w:pPr>
              <w:pStyle w:val="TableParagraph"/>
              <w:spacing w:before="8" w:line="300" w:lineRule="auto"/>
              <w:ind w:left="75"/>
              <w:rPr>
                <w:sz w:val="23"/>
              </w:rPr>
            </w:pP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B809D3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</w:t>
            </w:r>
            <w:r w:rsidR="008F5916" w:rsidRPr="00B1194A">
              <w:rPr>
                <w:spacing w:val="-2"/>
                <w:sz w:val="23"/>
              </w:rPr>
              <w:t>3</w:t>
            </w:r>
            <w:r w:rsidRPr="00B1194A">
              <w:rPr>
                <w:spacing w:val="-2"/>
                <w:sz w:val="23"/>
              </w:rPr>
              <w:t>.0</w:t>
            </w:r>
            <w:r w:rsidR="008F5916" w:rsidRPr="00B1194A">
              <w:rPr>
                <w:spacing w:val="-2"/>
                <w:sz w:val="23"/>
              </w:rPr>
              <w:t>1</w:t>
            </w:r>
            <w:r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z w:val="23"/>
              </w:rPr>
              <w:t xml:space="preserve">Самооценка с </w:t>
            </w:r>
            <w:r w:rsidRPr="00B1194A">
              <w:rPr>
                <w:spacing w:val="-2"/>
                <w:sz w:val="23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«Оценочного листа»;</w:t>
            </w:r>
          </w:p>
        </w:tc>
      </w:tr>
    </w:tbl>
    <w:p w:rsidR="00B809D3" w:rsidRPr="00B1194A" w:rsidRDefault="00B809D3" w:rsidP="00B809D3">
      <w:pPr>
        <w:spacing w:line="300" w:lineRule="auto"/>
        <w:rPr>
          <w:rFonts w:ascii="Times New Roman" w:hAnsi="Times New Roman" w:cs="Times New Roman"/>
          <w:sz w:val="23"/>
          <w:lang w:val="ru-RU"/>
        </w:rPr>
        <w:sectPr w:rsidR="00B809D3" w:rsidRPr="00B1194A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3162"/>
        <w:gridCol w:w="722"/>
        <w:gridCol w:w="1599"/>
        <w:gridCol w:w="1646"/>
        <w:gridCol w:w="1220"/>
        <w:gridCol w:w="1800"/>
      </w:tblGrid>
      <w:tr w:rsidR="00B809D3" w:rsidRPr="00B1194A" w:rsidTr="00B809D3">
        <w:trPr>
          <w:trHeight w:val="3123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lastRenderedPageBreak/>
              <w:t>37.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105"/>
              <w:rPr>
                <w:sz w:val="23"/>
              </w:rPr>
            </w:pPr>
            <w:r w:rsidRPr="00B1194A">
              <w:rPr>
                <w:sz w:val="23"/>
              </w:rPr>
              <w:t>Все профессии важны! Человек и общество. Моя семья в прошлом и настоящем.</w:t>
            </w:r>
            <w:r w:rsidRPr="00B1194A">
              <w:rPr>
                <w:spacing w:val="39"/>
                <w:sz w:val="23"/>
              </w:rPr>
              <w:t xml:space="preserve"> </w:t>
            </w:r>
            <w:r w:rsidRPr="00B1194A">
              <w:rPr>
                <w:sz w:val="23"/>
              </w:rPr>
              <w:t>Имена</w:t>
            </w:r>
            <w:r w:rsidRPr="00B1194A">
              <w:rPr>
                <w:spacing w:val="39"/>
                <w:sz w:val="23"/>
              </w:rPr>
              <w:t xml:space="preserve"> </w:t>
            </w:r>
            <w:r w:rsidRPr="00B1194A">
              <w:rPr>
                <w:sz w:val="23"/>
              </w:rPr>
              <w:t>и</w:t>
            </w:r>
            <w:r w:rsidRPr="00B1194A">
              <w:rPr>
                <w:spacing w:val="40"/>
                <w:sz w:val="23"/>
              </w:rPr>
              <w:t xml:space="preserve"> </w:t>
            </w:r>
            <w:r w:rsidRPr="00B1194A">
              <w:rPr>
                <w:sz w:val="23"/>
              </w:rPr>
              <w:t xml:space="preserve">фамилии членов семьи, их </w:t>
            </w:r>
            <w:r w:rsidRPr="00B1194A">
              <w:rPr>
                <w:spacing w:val="-2"/>
                <w:sz w:val="23"/>
              </w:rPr>
              <w:t>профессии.</w:t>
            </w:r>
            <w:r w:rsidR="00524A72" w:rsidRPr="00B1194A">
              <w:rPr>
                <w:spacing w:val="-2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Взаимоотношения</w:t>
            </w:r>
            <w:r w:rsidR="00524A72" w:rsidRPr="00B1194A">
              <w:rPr>
                <w:sz w:val="23"/>
              </w:rPr>
              <w:t xml:space="preserve"> и взаимопо</w:t>
            </w:r>
            <w:r w:rsidRPr="00B1194A">
              <w:rPr>
                <w:sz w:val="23"/>
              </w:rPr>
              <w:t>мощь в семье.</w:t>
            </w:r>
          </w:p>
          <w:p w:rsidR="00B809D3" w:rsidRPr="00B1194A" w:rsidRDefault="00B809D3" w:rsidP="00B809D3">
            <w:pPr>
              <w:pStyle w:val="TableParagraph"/>
              <w:spacing w:before="8"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Совместный труд и отдых. Домашний адрес</w:t>
            </w:r>
            <w:r w:rsidR="00524A72" w:rsidRPr="00B1194A">
              <w:rPr>
                <w:sz w:val="23"/>
              </w:rPr>
              <w:t>, домашний телефон.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B809D3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25.01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470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38.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z w:val="23"/>
              </w:rPr>
              <w:t>Вода</w:t>
            </w:r>
            <w:r w:rsidRPr="00B1194A">
              <w:rPr>
                <w:spacing w:val="5"/>
                <w:sz w:val="23"/>
              </w:rPr>
              <w:t xml:space="preserve"> </w:t>
            </w:r>
            <w:r w:rsidRPr="00B1194A">
              <w:rPr>
                <w:sz w:val="23"/>
              </w:rPr>
              <w:t>в</w:t>
            </w:r>
            <w:r w:rsidRPr="00B1194A">
              <w:rPr>
                <w:spacing w:val="6"/>
                <w:sz w:val="23"/>
              </w:rPr>
              <w:t xml:space="preserve"> </w:t>
            </w:r>
            <w:r w:rsidRPr="00B1194A">
              <w:rPr>
                <w:spacing w:val="-4"/>
                <w:sz w:val="23"/>
              </w:rPr>
              <w:t>доме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B809D3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3</w:t>
            </w:r>
            <w:r w:rsidR="008F5916" w:rsidRPr="00B1194A">
              <w:rPr>
                <w:spacing w:val="-2"/>
                <w:sz w:val="23"/>
              </w:rPr>
              <w:t>0</w:t>
            </w:r>
            <w:r w:rsidRPr="00B1194A">
              <w:rPr>
                <w:spacing w:val="-2"/>
                <w:sz w:val="23"/>
              </w:rPr>
              <w:t>.0</w:t>
            </w:r>
            <w:r w:rsidR="008F5916" w:rsidRPr="00B1194A">
              <w:rPr>
                <w:spacing w:val="-2"/>
                <w:sz w:val="23"/>
              </w:rPr>
              <w:t>1</w:t>
            </w:r>
            <w:r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2128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39.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129"/>
              <w:rPr>
                <w:sz w:val="23"/>
              </w:rPr>
            </w:pPr>
            <w:r w:rsidRPr="00B1194A">
              <w:rPr>
                <w:sz w:val="23"/>
              </w:rPr>
              <w:t>Электричество в доме Правила безопасной жизни. Правила безопасности в</w:t>
            </w:r>
            <w:r w:rsidRPr="00B1194A">
              <w:rPr>
                <w:spacing w:val="80"/>
                <w:sz w:val="23"/>
              </w:rPr>
              <w:t xml:space="preserve"> </w:t>
            </w:r>
            <w:r w:rsidRPr="00B1194A">
              <w:rPr>
                <w:sz w:val="23"/>
              </w:rPr>
              <w:t xml:space="preserve">быту: пользование бытовыми электроприборами, газовыми </w:t>
            </w:r>
            <w:r w:rsidRPr="00B1194A">
              <w:rPr>
                <w:spacing w:val="-2"/>
                <w:sz w:val="23"/>
              </w:rPr>
              <w:t>плитами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B809D3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</w:t>
            </w:r>
            <w:r w:rsidR="008F5916" w:rsidRPr="00B1194A">
              <w:rPr>
                <w:spacing w:val="-2"/>
                <w:sz w:val="23"/>
              </w:rPr>
              <w:t>1</w:t>
            </w:r>
            <w:r w:rsidRPr="00B1194A">
              <w:rPr>
                <w:spacing w:val="-2"/>
                <w:sz w:val="23"/>
              </w:rPr>
              <w:t>.0</w:t>
            </w:r>
            <w:r w:rsidR="008F5916" w:rsidRPr="00B1194A">
              <w:rPr>
                <w:spacing w:val="-2"/>
                <w:sz w:val="23"/>
              </w:rPr>
              <w:t>2</w:t>
            </w:r>
            <w:r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Практическая работа;</w:t>
            </w:r>
          </w:p>
        </w:tc>
      </w:tr>
      <w:tr w:rsidR="00B809D3" w:rsidRPr="00B1194A" w:rsidTr="00B809D3">
        <w:trPr>
          <w:trHeight w:val="279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40.</w:t>
            </w:r>
          </w:p>
        </w:tc>
        <w:tc>
          <w:tcPr>
            <w:tcW w:w="3162" w:type="dxa"/>
          </w:tcPr>
          <w:p w:rsidR="00B809D3" w:rsidRPr="00B1194A" w:rsidRDefault="00B809D3" w:rsidP="00524A72">
            <w:pPr>
              <w:pStyle w:val="TableParagraph"/>
              <w:spacing w:line="300" w:lineRule="auto"/>
              <w:ind w:left="75" w:right="161"/>
              <w:rPr>
                <w:sz w:val="23"/>
              </w:rPr>
            </w:pPr>
            <w:r w:rsidRPr="00B1194A">
              <w:rPr>
                <w:sz w:val="23"/>
              </w:rPr>
              <w:t>Компьютер в твоей жизни Правила безопасной жизни. Безопасность в сети</w:t>
            </w:r>
            <w:r w:rsidRPr="00B1194A">
              <w:rPr>
                <w:spacing w:val="80"/>
                <w:sz w:val="23"/>
              </w:rPr>
              <w:t xml:space="preserve"> </w:t>
            </w:r>
            <w:r w:rsidRPr="00B1194A">
              <w:rPr>
                <w:sz w:val="23"/>
              </w:rPr>
              <w:t>Интерн</w:t>
            </w:r>
            <w:r w:rsidR="00524A72" w:rsidRPr="00B1194A">
              <w:rPr>
                <w:sz w:val="23"/>
              </w:rPr>
              <w:t>ет (электронный дневник и элек</w:t>
            </w:r>
            <w:r w:rsidRPr="00B1194A">
              <w:rPr>
                <w:sz w:val="23"/>
              </w:rPr>
              <w:t xml:space="preserve">тронные ресурсы школы) в условиях контролируемого доступа в </w:t>
            </w:r>
            <w:r w:rsidRPr="00B1194A">
              <w:rPr>
                <w:spacing w:val="-2"/>
                <w:sz w:val="23"/>
              </w:rPr>
              <w:t>Интернет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B809D3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06.02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2128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41.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129"/>
              <w:rPr>
                <w:sz w:val="23"/>
              </w:rPr>
            </w:pPr>
            <w:r w:rsidRPr="00B1194A">
              <w:rPr>
                <w:sz w:val="23"/>
              </w:rPr>
              <w:t>Правила безопасности в доме Правила безопасной жизни. Правила безопасности в</w:t>
            </w:r>
            <w:r w:rsidRPr="00B1194A">
              <w:rPr>
                <w:spacing w:val="80"/>
                <w:sz w:val="23"/>
              </w:rPr>
              <w:t xml:space="preserve"> </w:t>
            </w:r>
            <w:r w:rsidRPr="00B1194A">
              <w:rPr>
                <w:sz w:val="23"/>
              </w:rPr>
              <w:t xml:space="preserve">быту: пользование бытовыми электроприборами, газовыми </w:t>
            </w:r>
            <w:r w:rsidRPr="00B1194A">
              <w:rPr>
                <w:spacing w:val="-2"/>
                <w:sz w:val="23"/>
              </w:rPr>
              <w:t>плитами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08</w:t>
            </w:r>
            <w:r w:rsidR="00B809D3" w:rsidRPr="00B1194A">
              <w:rPr>
                <w:spacing w:val="-2"/>
                <w:sz w:val="23"/>
              </w:rPr>
              <w:t>.0</w:t>
            </w:r>
            <w:r w:rsidRPr="00B1194A">
              <w:rPr>
                <w:spacing w:val="-2"/>
                <w:sz w:val="23"/>
              </w:rPr>
              <w:t>2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3123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42.</w:t>
            </w:r>
          </w:p>
        </w:tc>
        <w:tc>
          <w:tcPr>
            <w:tcW w:w="3162" w:type="dxa"/>
          </w:tcPr>
          <w:p w:rsidR="00524A72" w:rsidRPr="00B1194A" w:rsidRDefault="00524A72" w:rsidP="00524A72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 xml:space="preserve">Кто нас защищает. </w:t>
            </w:r>
            <w:r w:rsidR="00B809D3" w:rsidRPr="00B1194A">
              <w:rPr>
                <w:sz w:val="23"/>
              </w:rPr>
              <w:t>Человек и общество</w:t>
            </w:r>
            <w:r w:rsidRPr="00B1194A">
              <w:rPr>
                <w:sz w:val="23"/>
              </w:rPr>
              <w:t>. Профессии, кто нас защищает.</w:t>
            </w:r>
          </w:p>
          <w:p w:rsidR="00B809D3" w:rsidRPr="00B1194A" w:rsidRDefault="00B809D3" w:rsidP="00B809D3">
            <w:pPr>
              <w:pStyle w:val="TableParagraph"/>
              <w:spacing w:before="4" w:line="300" w:lineRule="auto"/>
              <w:ind w:left="75"/>
              <w:rPr>
                <w:sz w:val="23"/>
              </w:rPr>
            </w:pP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13</w:t>
            </w:r>
            <w:r w:rsidR="00B809D3" w:rsidRPr="00B1194A">
              <w:rPr>
                <w:spacing w:val="-2"/>
                <w:sz w:val="23"/>
              </w:rPr>
              <w:t>.0</w:t>
            </w:r>
            <w:r w:rsidRPr="00B1194A">
              <w:rPr>
                <w:spacing w:val="-2"/>
                <w:sz w:val="23"/>
              </w:rPr>
              <w:t>2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Практическая работа;</w:t>
            </w:r>
          </w:p>
        </w:tc>
      </w:tr>
      <w:tr w:rsidR="00B809D3" w:rsidRPr="00BB0E09" w:rsidTr="00B809D3">
        <w:trPr>
          <w:trHeight w:val="1655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43.</w:t>
            </w:r>
          </w:p>
        </w:tc>
        <w:tc>
          <w:tcPr>
            <w:tcW w:w="3162" w:type="dxa"/>
          </w:tcPr>
          <w:p w:rsidR="00524A72" w:rsidRPr="00B1194A" w:rsidRDefault="00B809D3" w:rsidP="00B809D3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Признаки весны</w:t>
            </w:r>
            <w:r w:rsidR="00524A72" w:rsidRPr="00B1194A">
              <w:rPr>
                <w:sz w:val="23"/>
              </w:rPr>
              <w:t>.</w:t>
            </w:r>
          </w:p>
          <w:p w:rsidR="00B809D3" w:rsidRPr="00B1194A" w:rsidRDefault="00B809D3" w:rsidP="00B809D3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 xml:space="preserve"> Человек и </w:t>
            </w:r>
            <w:r w:rsidRPr="00B1194A">
              <w:rPr>
                <w:spacing w:val="-2"/>
                <w:sz w:val="23"/>
              </w:rPr>
              <w:t>природа.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15</w:t>
            </w:r>
            <w:r w:rsidR="00B809D3" w:rsidRPr="00B1194A">
              <w:rPr>
                <w:spacing w:val="-2"/>
                <w:sz w:val="23"/>
              </w:rPr>
              <w:t>.0</w:t>
            </w:r>
            <w:r w:rsidRPr="00B1194A">
              <w:rPr>
                <w:spacing w:val="-2"/>
                <w:sz w:val="23"/>
              </w:rPr>
              <w:t>2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z w:val="23"/>
              </w:rPr>
              <w:t xml:space="preserve">Самооценка с </w:t>
            </w:r>
            <w:r w:rsidRPr="00B1194A">
              <w:rPr>
                <w:spacing w:val="-2"/>
                <w:sz w:val="23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«Оценочного листа»;</w:t>
            </w:r>
          </w:p>
        </w:tc>
      </w:tr>
    </w:tbl>
    <w:p w:rsidR="00B809D3" w:rsidRPr="00B1194A" w:rsidRDefault="00B809D3" w:rsidP="00B809D3">
      <w:pPr>
        <w:spacing w:line="300" w:lineRule="auto"/>
        <w:rPr>
          <w:rFonts w:ascii="Times New Roman" w:hAnsi="Times New Roman" w:cs="Times New Roman"/>
          <w:sz w:val="23"/>
          <w:lang w:val="ru-RU"/>
        </w:rPr>
        <w:sectPr w:rsidR="00B809D3" w:rsidRPr="00B1194A"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3162"/>
        <w:gridCol w:w="722"/>
        <w:gridCol w:w="1599"/>
        <w:gridCol w:w="1646"/>
        <w:gridCol w:w="1220"/>
        <w:gridCol w:w="1800"/>
      </w:tblGrid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lastRenderedPageBreak/>
              <w:t>44.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Весенний праздник - 8 Марта Человек и общество.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27</w:t>
            </w:r>
            <w:r w:rsidR="00B809D3" w:rsidRPr="00B1194A">
              <w:rPr>
                <w:spacing w:val="-2"/>
                <w:sz w:val="23"/>
              </w:rPr>
              <w:t>.0</w:t>
            </w:r>
            <w:r w:rsidRPr="00B1194A">
              <w:rPr>
                <w:spacing w:val="-2"/>
                <w:sz w:val="23"/>
              </w:rPr>
              <w:t>2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45.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Как меняется человек и окружающий мир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B809D3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01.03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Практическая работа;</w:t>
            </w:r>
          </w:p>
        </w:tc>
      </w:tr>
      <w:tr w:rsidR="00B809D3" w:rsidRPr="00B1194A" w:rsidTr="00B809D3">
        <w:trPr>
          <w:trHeight w:val="2128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46.</w:t>
            </w:r>
          </w:p>
        </w:tc>
        <w:tc>
          <w:tcPr>
            <w:tcW w:w="3162" w:type="dxa"/>
          </w:tcPr>
          <w:p w:rsidR="00B809D3" w:rsidRPr="00B1194A" w:rsidRDefault="00524A72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 xml:space="preserve">Как ты воспринимаешь мир? </w:t>
            </w:r>
            <w:r w:rsidR="00B809D3" w:rsidRPr="00B1194A">
              <w:rPr>
                <w:sz w:val="23"/>
              </w:rPr>
              <w:t xml:space="preserve">Правила безопасной жизни. Необходимость соблюдения режима дня, правил здорового питания и личной </w:t>
            </w:r>
            <w:r w:rsidR="00B809D3" w:rsidRPr="00B1194A">
              <w:rPr>
                <w:spacing w:val="-2"/>
                <w:sz w:val="23"/>
              </w:rPr>
              <w:t>гигиены</w:t>
            </w:r>
            <w:r w:rsidRPr="00B1194A">
              <w:rPr>
                <w:spacing w:val="-2"/>
                <w:sz w:val="23"/>
              </w:rPr>
              <w:t>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B809D3">
            <w:pPr>
              <w:pStyle w:val="TableParagraph"/>
              <w:ind w:left="82" w:right="67"/>
              <w:jc w:val="center"/>
              <w:rPr>
                <w:spacing w:val="-2"/>
                <w:sz w:val="23"/>
              </w:rPr>
            </w:pPr>
            <w:r w:rsidRPr="00B1194A">
              <w:rPr>
                <w:spacing w:val="-2"/>
                <w:sz w:val="23"/>
              </w:rPr>
              <w:t>03.03</w:t>
            </w:r>
            <w:r w:rsidR="00B809D3" w:rsidRPr="00B1194A">
              <w:rPr>
                <w:spacing w:val="-2"/>
                <w:sz w:val="23"/>
              </w:rPr>
              <w:t>.2023</w:t>
            </w:r>
          </w:p>
          <w:p w:rsidR="008F5916" w:rsidRPr="00B1194A" w:rsidRDefault="008F5916" w:rsidP="00B809D3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08.03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Тестирование;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47.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Твое настроение</w:t>
            </w:r>
            <w:r w:rsidR="00524A72" w:rsidRPr="00B1194A">
              <w:rPr>
                <w:sz w:val="23"/>
              </w:rPr>
              <w:t>.</w:t>
            </w:r>
            <w:r w:rsidRPr="00B1194A">
              <w:rPr>
                <w:sz w:val="23"/>
              </w:rPr>
              <w:t xml:space="preserve"> Человек и </w:t>
            </w:r>
            <w:r w:rsidRPr="00B1194A">
              <w:rPr>
                <w:spacing w:val="-2"/>
                <w:sz w:val="23"/>
              </w:rPr>
              <w:t>общество.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13</w:t>
            </w:r>
            <w:r w:rsidR="00B809D3" w:rsidRPr="00B1194A">
              <w:rPr>
                <w:spacing w:val="-2"/>
                <w:sz w:val="23"/>
              </w:rPr>
              <w:t>.0</w:t>
            </w:r>
            <w:r w:rsidRPr="00B1194A">
              <w:rPr>
                <w:spacing w:val="-2"/>
                <w:sz w:val="23"/>
              </w:rPr>
              <w:t>3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z w:val="23"/>
              </w:rPr>
              <w:t xml:space="preserve">Устный опрос; </w:t>
            </w:r>
            <w:r w:rsidRPr="00B1194A">
              <w:rPr>
                <w:spacing w:val="-2"/>
                <w:sz w:val="23"/>
              </w:rPr>
              <w:t>Игры;</w:t>
            </w:r>
          </w:p>
        </w:tc>
      </w:tr>
      <w:tr w:rsidR="00B809D3" w:rsidRPr="00B1194A" w:rsidTr="00B809D3">
        <w:trPr>
          <w:trHeight w:val="279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48.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127"/>
              <w:rPr>
                <w:sz w:val="23"/>
              </w:rPr>
            </w:pPr>
            <w:r w:rsidRPr="00B1194A">
              <w:rPr>
                <w:sz w:val="23"/>
              </w:rPr>
              <w:t>Наблюдаем за небом (звезды, созвездия, Луна, Солнце) Человек и природа. Природа</w:t>
            </w:r>
            <w:r w:rsidRPr="00B1194A">
              <w:rPr>
                <w:spacing w:val="40"/>
                <w:sz w:val="23"/>
              </w:rPr>
              <w:t xml:space="preserve"> </w:t>
            </w:r>
            <w:r w:rsidRPr="00B1194A">
              <w:rPr>
                <w:sz w:val="23"/>
              </w:rPr>
              <w:t>и предметы, созданные человеком. Природные материалы. Бережное отношение к предметам, вещам, уход за ними.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B809D3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</w:t>
            </w:r>
            <w:r w:rsidR="008F5916" w:rsidRPr="00B1194A">
              <w:rPr>
                <w:spacing w:val="-2"/>
                <w:sz w:val="23"/>
              </w:rPr>
              <w:t>5</w:t>
            </w:r>
            <w:r w:rsidRPr="00B1194A">
              <w:rPr>
                <w:spacing w:val="-2"/>
                <w:sz w:val="23"/>
              </w:rPr>
              <w:t>.0</w:t>
            </w:r>
            <w:r w:rsidR="008F5916" w:rsidRPr="00B1194A">
              <w:rPr>
                <w:spacing w:val="-2"/>
                <w:sz w:val="23"/>
              </w:rPr>
              <w:t>3</w:t>
            </w:r>
            <w:r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470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49.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z w:val="23"/>
              </w:rPr>
              <w:t>Солнце</w:t>
            </w:r>
            <w:r w:rsidR="00524A72" w:rsidRPr="00B1194A">
              <w:rPr>
                <w:sz w:val="23"/>
              </w:rPr>
              <w:t>.</w:t>
            </w:r>
            <w:r w:rsidRPr="00B1194A">
              <w:rPr>
                <w:spacing w:val="9"/>
                <w:sz w:val="23"/>
              </w:rPr>
              <w:t xml:space="preserve"> </w:t>
            </w:r>
            <w:r w:rsidRPr="00B1194A">
              <w:rPr>
                <w:sz w:val="23"/>
              </w:rPr>
              <w:t>Человек</w:t>
            </w:r>
            <w:r w:rsidRPr="00B1194A">
              <w:rPr>
                <w:spacing w:val="10"/>
                <w:sz w:val="23"/>
              </w:rPr>
              <w:t xml:space="preserve"> </w:t>
            </w:r>
            <w:r w:rsidRPr="00B1194A">
              <w:rPr>
                <w:sz w:val="23"/>
              </w:rPr>
              <w:t>и</w:t>
            </w:r>
            <w:r w:rsidRPr="00B1194A">
              <w:rPr>
                <w:spacing w:val="10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природа.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B809D3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</w:t>
            </w:r>
            <w:r w:rsidR="008F5916" w:rsidRPr="00B1194A">
              <w:rPr>
                <w:spacing w:val="-2"/>
                <w:sz w:val="23"/>
              </w:rPr>
              <w:t>0.03</w:t>
            </w:r>
            <w:r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50.</w:t>
            </w:r>
          </w:p>
        </w:tc>
        <w:tc>
          <w:tcPr>
            <w:tcW w:w="3162" w:type="dxa"/>
          </w:tcPr>
          <w:p w:rsidR="00B809D3" w:rsidRPr="00B1194A" w:rsidRDefault="00524A72" w:rsidP="00B809D3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 xml:space="preserve">Земля и Луна. </w:t>
            </w:r>
            <w:r w:rsidR="00B809D3" w:rsidRPr="00B1194A">
              <w:rPr>
                <w:sz w:val="23"/>
              </w:rPr>
              <w:t xml:space="preserve">Человек и </w:t>
            </w:r>
            <w:r w:rsidR="00B809D3" w:rsidRPr="00B1194A">
              <w:rPr>
                <w:spacing w:val="-2"/>
                <w:sz w:val="23"/>
              </w:rPr>
              <w:t>природа.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B809D3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22.03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Тестирование;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51.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Человек исследует</w:t>
            </w:r>
            <w:r w:rsidR="00524A72" w:rsidRPr="00B1194A">
              <w:rPr>
                <w:sz w:val="23"/>
              </w:rPr>
              <w:t xml:space="preserve"> космос. </w:t>
            </w:r>
            <w:r w:rsidRPr="00B1194A">
              <w:rPr>
                <w:sz w:val="23"/>
              </w:rPr>
              <w:t>Человек и природа.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B809D3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03</w:t>
            </w:r>
            <w:r w:rsidR="00B809D3" w:rsidRPr="00B1194A">
              <w:rPr>
                <w:spacing w:val="-2"/>
                <w:sz w:val="23"/>
              </w:rPr>
              <w:t>.04.2023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52.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 xml:space="preserve">12 апреля - День </w:t>
            </w:r>
            <w:r w:rsidRPr="00B1194A">
              <w:rPr>
                <w:spacing w:val="-2"/>
                <w:sz w:val="23"/>
              </w:rPr>
              <w:t>космонавтики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B809D3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</w:t>
            </w:r>
            <w:r w:rsidR="008F5916" w:rsidRPr="00B1194A">
              <w:rPr>
                <w:spacing w:val="-2"/>
                <w:sz w:val="23"/>
              </w:rPr>
              <w:t>5</w:t>
            </w:r>
            <w:r w:rsidRPr="00B1194A">
              <w:rPr>
                <w:spacing w:val="-2"/>
                <w:sz w:val="23"/>
              </w:rPr>
              <w:t>.0</w:t>
            </w:r>
            <w:r w:rsidR="008F5916" w:rsidRPr="00B1194A">
              <w:rPr>
                <w:spacing w:val="-2"/>
                <w:sz w:val="23"/>
              </w:rPr>
              <w:t>4</w:t>
            </w:r>
            <w:r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Письменный контроль;</w:t>
            </w:r>
          </w:p>
        </w:tc>
      </w:tr>
      <w:tr w:rsidR="00B809D3" w:rsidRPr="00B1194A" w:rsidTr="00B809D3">
        <w:trPr>
          <w:trHeight w:val="2128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53.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 xml:space="preserve">Твое тело Правила безопасной жизни. Необходимость соблюдения режима дня, правил здорового питания и личной </w:t>
            </w:r>
            <w:r w:rsidRPr="00B1194A">
              <w:rPr>
                <w:spacing w:val="-2"/>
                <w:sz w:val="23"/>
              </w:rPr>
              <w:t>гигиены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10</w:t>
            </w:r>
            <w:r w:rsidR="00B809D3" w:rsidRPr="00B1194A">
              <w:rPr>
                <w:spacing w:val="-2"/>
                <w:sz w:val="23"/>
              </w:rPr>
              <w:t>.0</w:t>
            </w:r>
            <w:r w:rsidRPr="00B1194A">
              <w:rPr>
                <w:spacing w:val="-2"/>
                <w:sz w:val="23"/>
              </w:rPr>
              <w:t>4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Тестирование;</w:t>
            </w:r>
          </w:p>
        </w:tc>
      </w:tr>
      <w:tr w:rsidR="00B809D3" w:rsidRPr="00B1194A" w:rsidTr="00B809D3">
        <w:trPr>
          <w:trHeight w:val="1797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54.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>Чем полезны овощи и фрукты Необходимость соблюдения режима дня, правил здорового питания и личной гигиены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12</w:t>
            </w:r>
            <w:r w:rsidR="00B809D3" w:rsidRPr="00B1194A">
              <w:rPr>
                <w:spacing w:val="-2"/>
                <w:sz w:val="23"/>
              </w:rPr>
              <w:t>.0</w:t>
            </w:r>
            <w:r w:rsidRPr="00B1194A">
              <w:rPr>
                <w:spacing w:val="-2"/>
                <w:sz w:val="23"/>
              </w:rPr>
              <w:t>4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</w:tbl>
    <w:p w:rsidR="00B809D3" w:rsidRPr="00B1194A" w:rsidRDefault="00B809D3" w:rsidP="00B809D3">
      <w:pPr>
        <w:rPr>
          <w:rFonts w:ascii="Times New Roman" w:hAnsi="Times New Roman" w:cs="Times New Roman"/>
          <w:sz w:val="23"/>
        </w:rPr>
        <w:sectPr w:rsidR="00B809D3" w:rsidRPr="00B1194A">
          <w:type w:val="continuous"/>
          <w:pgSz w:w="11900" w:h="16840"/>
          <w:pgMar w:top="58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3162"/>
        <w:gridCol w:w="722"/>
        <w:gridCol w:w="1599"/>
        <w:gridCol w:w="1646"/>
        <w:gridCol w:w="1220"/>
        <w:gridCol w:w="1800"/>
      </w:tblGrid>
      <w:tr w:rsidR="00B809D3" w:rsidRPr="00BB0E09" w:rsidTr="00B809D3">
        <w:trPr>
          <w:trHeight w:val="2128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lastRenderedPageBreak/>
              <w:t>55.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Твоя одежда Правила безопасной жизни.</w:t>
            </w:r>
          </w:p>
          <w:p w:rsidR="00B809D3" w:rsidRPr="00B1194A" w:rsidRDefault="00B809D3" w:rsidP="00B809D3">
            <w:pPr>
              <w:pStyle w:val="TableParagraph"/>
              <w:spacing w:before="2"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 xml:space="preserve">Необходимость соблюдения режима дня, правил здорового питания и личной </w:t>
            </w:r>
            <w:r w:rsidRPr="00B1194A">
              <w:rPr>
                <w:spacing w:val="-2"/>
                <w:sz w:val="23"/>
              </w:rPr>
              <w:t>гигиены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17</w:t>
            </w:r>
            <w:r w:rsidR="00B809D3" w:rsidRPr="00B1194A">
              <w:rPr>
                <w:spacing w:val="-2"/>
                <w:sz w:val="23"/>
              </w:rPr>
              <w:t>.0</w:t>
            </w:r>
            <w:r w:rsidRPr="00B1194A">
              <w:rPr>
                <w:spacing w:val="-2"/>
                <w:sz w:val="23"/>
              </w:rPr>
              <w:t>4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z w:val="23"/>
              </w:rPr>
              <w:t xml:space="preserve">Самооценка с </w:t>
            </w:r>
            <w:r w:rsidRPr="00B1194A">
              <w:rPr>
                <w:spacing w:val="-2"/>
                <w:sz w:val="23"/>
              </w:rPr>
              <w:t>использованием</w:t>
            </w:r>
          </w:p>
          <w:p w:rsidR="00B809D3" w:rsidRPr="00B1194A" w:rsidRDefault="00B809D3" w:rsidP="00B809D3">
            <w:pPr>
              <w:pStyle w:val="TableParagraph"/>
              <w:spacing w:before="2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«Оценочного листа»;</w:t>
            </w:r>
          </w:p>
        </w:tc>
      </w:tr>
      <w:tr w:rsidR="00B809D3" w:rsidRPr="00B1194A" w:rsidTr="00B809D3">
        <w:trPr>
          <w:trHeight w:val="2128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56.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Твое здоровье Правила безопасной жизни.</w:t>
            </w:r>
          </w:p>
          <w:p w:rsidR="00B809D3" w:rsidRPr="00B1194A" w:rsidRDefault="00B809D3" w:rsidP="00B809D3">
            <w:pPr>
              <w:pStyle w:val="TableParagraph"/>
              <w:spacing w:before="2"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 xml:space="preserve">Необходимость соблюдения режима дня, правил здорового питания и личной </w:t>
            </w:r>
            <w:r w:rsidRPr="00B1194A">
              <w:rPr>
                <w:spacing w:val="-2"/>
                <w:sz w:val="23"/>
              </w:rPr>
              <w:t>гигиены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19</w:t>
            </w:r>
            <w:r w:rsidR="00B809D3" w:rsidRPr="00B1194A">
              <w:rPr>
                <w:spacing w:val="-2"/>
                <w:sz w:val="23"/>
              </w:rPr>
              <w:t>.0</w:t>
            </w:r>
            <w:r w:rsidRPr="00B1194A">
              <w:rPr>
                <w:spacing w:val="-2"/>
                <w:sz w:val="23"/>
              </w:rPr>
              <w:t>4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Тестирование;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57.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105"/>
              <w:rPr>
                <w:sz w:val="23"/>
              </w:rPr>
            </w:pPr>
            <w:r w:rsidRPr="00B1194A">
              <w:rPr>
                <w:sz w:val="23"/>
              </w:rPr>
              <w:t>Какие бывают музеи Человек и общество.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24</w:t>
            </w:r>
            <w:r w:rsidR="00B809D3" w:rsidRPr="00B1194A">
              <w:rPr>
                <w:spacing w:val="-2"/>
                <w:sz w:val="23"/>
              </w:rPr>
              <w:t>.0</w:t>
            </w:r>
            <w:r w:rsidRPr="00B1194A">
              <w:rPr>
                <w:spacing w:val="-2"/>
                <w:sz w:val="23"/>
              </w:rPr>
              <w:t>4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470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58.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z w:val="23"/>
              </w:rPr>
              <w:t>Такие</w:t>
            </w:r>
            <w:r w:rsidRPr="00B1194A">
              <w:rPr>
                <w:spacing w:val="11"/>
                <w:sz w:val="23"/>
              </w:rPr>
              <w:t xml:space="preserve"> </w:t>
            </w:r>
            <w:r w:rsidRPr="00B1194A">
              <w:rPr>
                <w:sz w:val="23"/>
              </w:rPr>
              <w:t>разные</w:t>
            </w:r>
            <w:r w:rsidRPr="00B1194A">
              <w:rPr>
                <w:spacing w:val="11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памятники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8F5916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26</w:t>
            </w:r>
            <w:r w:rsidR="00B809D3" w:rsidRPr="00B1194A">
              <w:rPr>
                <w:spacing w:val="-2"/>
                <w:sz w:val="23"/>
              </w:rPr>
              <w:t>.0</w:t>
            </w:r>
            <w:r w:rsidRPr="00B1194A">
              <w:rPr>
                <w:spacing w:val="-2"/>
                <w:sz w:val="23"/>
              </w:rPr>
              <w:t>4</w:t>
            </w:r>
            <w:r w:rsidR="00B809D3" w:rsidRPr="00B1194A">
              <w:rPr>
                <w:spacing w:val="-2"/>
                <w:sz w:val="23"/>
              </w:rPr>
              <w:t>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z w:val="23"/>
              </w:rPr>
              <w:t>Устный</w:t>
            </w:r>
            <w:r w:rsidRPr="00B1194A">
              <w:rPr>
                <w:spacing w:val="13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опрос;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59.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 xml:space="preserve">Твои земляки - герои </w:t>
            </w:r>
            <w:r w:rsidRPr="00B1194A">
              <w:rPr>
                <w:spacing w:val="-2"/>
                <w:sz w:val="23"/>
              </w:rPr>
              <w:t>Отчизны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220" w:type="dxa"/>
          </w:tcPr>
          <w:p w:rsidR="00B809D3" w:rsidRPr="00B1194A" w:rsidRDefault="008F5916" w:rsidP="00B809D3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01</w:t>
            </w:r>
            <w:r w:rsidR="00B809D3" w:rsidRPr="00B1194A">
              <w:rPr>
                <w:spacing w:val="-2"/>
                <w:sz w:val="23"/>
              </w:rPr>
              <w:t>.05.2023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Практическая работа;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60.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z w:val="23"/>
              </w:rPr>
              <w:t>Будем</w:t>
            </w:r>
            <w:r w:rsidRPr="00B1194A">
              <w:rPr>
                <w:spacing w:val="11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вежливыми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B809D3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03</w:t>
            </w:r>
            <w:r w:rsidR="00B809D3" w:rsidRPr="00B1194A">
              <w:rPr>
                <w:spacing w:val="-2"/>
                <w:sz w:val="23"/>
              </w:rPr>
              <w:t>.05.2023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Практическая работа;</w:t>
            </w:r>
          </w:p>
        </w:tc>
      </w:tr>
      <w:tr w:rsidR="00B809D3" w:rsidRPr="00B1194A" w:rsidTr="00B809D3">
        <w:trPr>
          <w:trHeight w:val="802"/>
        </w:trPr>
        <w:tc>
          <w:tcPr>
            <w:tcW w:w="497" w:type="dxa"/>
          </w:tcPr>
          <w:p w:rsidR="00B809D3" w:rsidRPr="00B1194A" w:rsidRDefault="00B809D3" w:rsidP="00B809D3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61.</w:t>
            </w:r>
          </w:p>
        </w:tc>
        <w:tc>
          <w:tcPr>
            <w:tcW w:w="3162" w:type="dxa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 w:right="212"/>
              <w:rPr>
                <w:sz w:val="23"/>
              </w:rPr>
            </w:pPr>
            <w:r w:rsidRPr="00B1194A">
              <w:rPr>
                <w:sz w:val="23"/>
              </w:rPr>
              <w:t xml:space="preserve">О дружбе Человек и </w:t>
            </w:r>
            <w:r w:rsidRPr="00B1194A">
              <w:rPr>
                <w:spacing w:val="-2"/>
                <w:sz w:val="23"/>
              </w:rPr>
              <w:t>общество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B809D3" w:rsidRPr="00B1194A" w:rsidRDefault="008F5916" w:rsidP="00B809D3">
            <w:pPr>
              <w:pStyle w:val="TableParagraph"/>
              <w:ind w:left="82" w:right="67"/>
              <w:jc w:val="center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08</w:t>
            </w:r>
            <w:r w:rsidR="00B809D3" w:rsidRPr="00B1194A">
              <w:rPr>
                <w:spacing w:val="-2"/>
                <w:sz w:val="23"/>
              </w:rPr>
              <w:t>.05.2023</w:t>
            </w:r>
          </w:p>
        </w:tc>
        <w:tc>
          <w:tcPr>
            <w:tcW w:w="1800" w:type="dxa"/>
          </w:tcPr>
          <w:p w:rsidR="00B809D3" w:rsidRPr="00B1194A" w:rsidRDefault="00B809D3" w:rsidP="00B809D3">
            <w:pPr>
              <w:pStyle w:val="TableParagraph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Тестирование;</w:t>
            </w:r>
          </w:p>
        </w:tc>
      </w:tr>
      <w:tr w:rsidR="008F5916" w:rsidRPr="00B1194A" w:rsidTr="00B809D3">
        <w:trPr>
          <w:trHeight w:val="802"/>
        </w:trPr>
        <w:tc>
          <w:tcPr>
            <w:tcW w:w="497" w:type="dxa"/>
          </w:tcPr>
          <w:p w:rsidR="008F5916" w:rsidRPr="00B1194A" w:rsidRDefault="008F5916" w:rsidP="008F5916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62.</w:t>
            </w:r>
          </w:p>
        </w:tc>
        <w:tc>
          <w:tcPr>
            <w:tcW w:w="3162" w:type="dxa"/>
          </w:tcPr>
          <w:p w:rsidR="008F5916" w:rsidRPr="00B1194A" w:rsidRDefault="008F5916" w:rsidP="008F5916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Идем в гости. Поведение в гостях</w:t>
            </w:r>
            <w:r w:rsidRPr="00B1194A">
              <w:rPr>
                <w:spacing w:val="8"/>
                <w:sz w:val="23"/>
              </w:rPr>
              <w:t xml:space="preserve"> </w:t>
            </w:r>
            <w:r w:rsidRPr="00B1194A">
              <w:rPr>
                <w:sz w:val="23"/>
              </w:rPr>
              <w:t>Человек</w:t>
            </w:r>
            <w:r w:rsidRPr="00B1194A">
              <w:rPr>
                <w:spacing w:val="9"/>
                <w:sz w:val="23"/>
              </w:rPr>
              <w:t xml:space="preserve"> </w:t>
            </w:r>
            <w:r w:rsidRPr="00B1194A">
              <w:rPr>
                <w:sz w:val="23"/>
              </w:rPr>
              <w:t>и</w:t>
            </w:r>
            <w:r w:rsidRPr="00B1194A">
              <w:rPr>
                <w:spacing w:val="9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общество</w:t>
            </w:r>
          </w:p>
        </w:tc>
        <w:tc>
          <w:tcPr>
            <w:tcW w:w="722" w:type="dxa"/>
          </w:tcPr>
          <w:p w:rsidR="008F5916" w:rsidRPr="00B1194A" w:rsidRDefault="008F5916" w:rsidP="008F5916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8F5916" w:rsidRPr="00B1194A" w:rsidRDefault="008F5916" w:rsidP="008F5916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8F5916" w:rsidRPr="00B1194A" w:rsidRDefault="008F5916" w:rsidP="008F5916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8F5916" w:rsidRPr="00B1194A" w:rsidRDefault="008F5916" w:rsidP="008F5916">
            <w:pPr>
              <w:rPr>
                <w:rFonts w:ascii="Times New Roman" w:hAnsi="Times New Roman" w:cs="Times New Roman"/>
              </w:rPr>
            </w:pPr>
            <w:r w:rsidRPr="00B1194A">
              <w:rPr>
                <w:rFonts w:ascii="Times New Roman" w:hAnsi="Times New Roman" w:cs="Times New Roman"/>
                <w:spacing w:val="-2"/>
                <w:sz w:val="23"/>
              </w:rPr>
              <w:t>1</w:t>
            </w:r>
            <w:r w:rsidRPr="00B1194A">
              <w:rPr>
                <w:rFonts w:ascii="Times New Roman" w:hAnsi="Times New Roman" w:cs="Times New Roman"/>
                <w:spacing w:val="-2"/>
                <w:sz w:val="23"/>
                <w:lang w:val="ru-RU"/>
              </w:rPr>
              <w:t>0</w:t>
            </w:r>
            <w:r w:rsidRPr="00B1194A">
              <w:rPr>
                <w:rFonts w:ascii="Times New Roman" w:hAnsi="Times New Roman" w:cs="Times New Roman"/>
                <w:spacing w:val="-2"/>
                <w:sz w:val="23"/>
              </w:rPr>
              <w:t>.05.2023</w:t>
            </w:r>
          </w:p>
        </w:tc>
        <w:tc>
          <w:tcPr>
            <w:tcW w:w="1800" w:type="dxa"/>
          </w:tcPr>
          <w:p w:rsidR="008F5916" w:rsidRPr="00B1194A" w:rsidRDefault="008F5916" w:rsidP="008F5916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Практическая работа;</w:t>
            </w:r>
          </w:p>
        </w:tc>
      </w:tr>
      <w:tr w:rsidR="008F5916" w:rsidRPr="00B1194A" w:rsidTr="00B809D3">
        <w:trPr>
          <w:trHeight w:val="802"/>
        </w:trPr>
        <w:tc>
          <w:tcPr>
            <w:tcW w:w="497" w:type="dxa"/>
          </w:tcPr>
          <w:p w:rsidR="008F5916" w:rsidRPr="00B1194A" w:rsidRDefault="008F5916" w:rsidP="008F5916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63.</w:t>
            </w:r>
          </w:p>
        </w:tc>
        <w:tc>
          <w:tcPr>
            <w:tcW w:w="3162" w:type="dxa"/>
          </w:tcPr>
          <w:p w:rsidR="008F5916" w:rsidRPr="00B1194A" w:rsidRDefault="008F5916" w:rsidP="008F5916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 xml:space="preserve">Признаки лета. Человек и </w:t>
            </w:r>
            <w:r w:rsidRPr="00B1194A">
              <w:rPr>
                <w:spacing w:val="-2"/>
                <w:sz w:val="23"/>
              </w:rPr>
              <w:t>природа.</w:t>
            </w:r>
          </w:p>
        </w:tc>
        <w:tc>
          <w:tcPr>
            <w:tcW w:w="722" w:type="dxa"/>
          </w:tcPr>
          <w:p w:rsidR="008F5916" w:rsidRPr="00B1194A" w:rsidRDefault="008F5916" w:rsidP="008F5916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8F5916" w:rsidRPr="00B1194A" w:rsidRDefault="008F5916" w:rsidP="008F5916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8F5916" w:rsidRPr="00B1194A" w:rsidRDefault="008F5916" w:rsidP="008F5916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8F5916" w:rsidRPr="00B1194A" w:rsidRDefault="008F5916" w:rsidP="008F5916">
            <w:pPr>
              <w:rPr>
                <w:rFonts w:ascii="Times New Roman" w:hAnsi="Times New Roman" w:cs="Times New Roman"/>
              </w:rPr>
            </w:pPr>
            <w:r w:rsidRPr="00B1194A">
              <w:rPr>
                <w:rFonts w:ascii="Times New Roman" w:hAnsi="Times New Roman" w:cs="Times New Roman"/>
                <w:spacing w:val="-2"/>
                <w:sz w:val="23"/>
              </w:rPr>
              <w:t>15.05.2023</w:t>
            </w:r>
          </w:p>
        </w:tc>
        <w:tc>
          <w:tcPr>
            <w:tcW w:w="1800" w:type="dxa"/>
          </w:tcPr>
          <w:p w:rsidR="008F5916" w:rsidRPr="00B1194A" w:rsidRDefault="008F5916" w:rsidP="008F5916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Письменный контроль;</w:t>
            </w:r>
          </w:p>
        </w:tc>
      </w:tr>
      <w:tr w:rsidR="008F5916" w:rsidRPr="00B1194A" w:rsidTr="00B809D3">
        <w:trPr>
          <w:trHeight w:val="802"/>
        </w:trPr>
        <w:tc>
          <w:tcPr>
            <w:tcW w:w="497" w:type="dxa"/>
          </w:tcPr>
          <w:p w:rsidR="008F5916" w:rsidRPr="00B1194A" w:rsidRDefault="008F5916" w:rsidP="008F5916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64.</w:t>
            </w:r>
          </w:p>
        </w:tc>
        <w:tc>
          <w:tcPr>
            <w:tcW w:w="3162" w:type="dxa"/>
          </w:tcPr>
          <w:p w:rsidR="008F5916" w:rsidRPr="00B1194A" w:rsidRDefault="008F5916" w:rsidP="008F5916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Правила поведения на улице Правила безопасной жизни.</w:t>
            </w:r>
          </w:p>
        </w:tc>
        <w:tc>
          <w:tcPr>
            <w:tcW w:w="722" w:type="dxa"/>
          </w:tcPr>
          <w:p w:rsidR="008F5916" w:rsidRPr="00B1194A" w:rsidRDefault="008F5916" w:rsidP="008F5916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8F5916" w:rsidRPr="00B1194A" w:rsidRDefault="008F5916" w:rsidP="008F5916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8F5916" w:rsidRPr="00B1194A" w:rsidRDefault="008F5916" w:rsidP="008F5916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220" w:type="dxa"/>
          </w:tcPr>
          <w:p w:rsidR="008F5916" w:rsidRPr="00B1194A" w:rsidRDefault="008F5916" w:rsidP="008F5916">
            <w:pPr>
              <w:rPr>
                <w:rFonts w:ascii="Times New Roman" w:hAnsi="Times New Roman" w:cs="Times New Roman"/>
              </w:rPr>
            </w:pPr>
            <w:r w:rsidRPr="00B1194A">
              <w:rPr>
                <w:rFonts w:ascii="Times New Roman" w:hAnsi="Times New Roman" w:cs="Times New Roman"/>
                <w:spacing w:val="-2"/>
                <w:sz w:val="23"/>
                <w:lang w:val="ru-RU"/>
              </w:rPr>
              <w:t>17</w:t>
            </w:r>
            <w:r w:rsidRPr="00B1194A">
              <w:rPr>
                <w:rFonts w:ascii="Times New Roman" w:hAnsi="Times New Roman" w:cs="Times New Roman"/>
                <w:spacing w:val="-2"/>
                <w:sz w:val="23"/>
              </w:rPr>
              <w:t>.05.2023</w:t>
            </w:r>
          </w:p>
        </w:tc>
        <w:tc>
          <w:tcPr>
            <w:tcW w:w="1800" w:type="dxa"/>
          </w:tcPr>
          <w:p w:rsidR="008F5916" w:rsidRPr="00B1194A" w:rsidRDefault="008F5916" w:rsidP="008F5916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Практическая работа;</w:t>
            </w:r>
          </w:p>
        </w:tc>
      </w:tr>
      <w:tr w:rsidR="008F5916" w:rsidRPr="00B1194A" w:rsidTr="00B809D3">
        <w:trPr>
          <w:trHeight w:val="802"/>
        </w:trPr>
        <w:tc>
          <w:tcPr>
            <w:tcW w:w="497" w:type="dxa"/>
          </w:tcPr>
          <w:p w:rsidR="008F5916" w:rsidRPr="00B1194A" w:rsidRDefault="008F5916" w:rsidP="008F5916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65.</w:t>
            </w:r>
          </w:p>
        </w:tc>
        <w:tc>
          <w:tcPr>
            <w:tcW w:w="3162" w:type="dxa"/>
          </w:tcPr>
          <w:p w:rsidR="008F5916" w:rsidRPr="00B1194A" w:rsidRDefault="008F5916" w:rsidP="008F5916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z w:val="23"/>
              </w:rPr>
              <w:t>Итоговая</w:t>
            </w:r>
            <w:r w:rsidRPr="00B1194A">
              <w:rPr>
                <w:spacing w:val="18"/>
                <w:sz w:val="23"/>
              </w:rPr>
              <w:t xml:space="preserve"> </w:t>
            </w:r>
            <w:r w:rsidRPr="00B1194A">
              <w:rPr>
                <w:sz w:val="23"/>
              </w:rPr>
              <w:t>проверочная</w:t>
            </w:r>
            <w:r w:rsidRPr="00B1194A">
              <w:rPr>
                <w:spacing w:val="18"/>
                <w:sz w:val="23"/>
              </w:rPr>
              <w:t xml:space="preserve"> </w:t>
            </w:r>
            <w:r w:rsidRPr="00B1194A">
              <w:rPr>
                <w:spacing w:val="-2"/>
                <w:sz w:val="23"/>
              </w:rPr>
              <w:t>работа</w:t>
            </w:r>
          </w:p>
        </w:tc>
        <w:tc>
          <w:tcPr>
            <w:tcW w:w="722" w:type="dxa"/>
          </w:tcPr>
          <w:p w:rsidR="008F5916" w:rsidRPr="00B1194A" w:rsidRDefault="008F5916" w:rsidP="008F5916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8F5916" w:rsidRPr="00B1194A" w:rsidRDefault="008F5916" w:rsidP="008F5916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646" w:type="dxa"/>
          </w:tcPr>
          <w:p w:rsidR="008F5916" w:rsidRPr="00B1194A" w:rsidRDefault="008F5916" w:rsidP="008F5916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220" w:type="dxa"/>
          </w:tcPr>
          <w:p w:rsidR="008F5916" w:rsidRPr="00B1194A" w:rsidRDefault="008F5916" w:rsidP="008F5916">
            <w:pPr>
              <w:rPr>
                <w:rFonts w:ascii="Times New Roman" w:hAnsi="Times New Roman" w:cs="Times New Roman"/>
              </w:rPr>
            </w:pPr>
            <w:r w:rsidRPr="00B1194A">
              <w:rPr>
                <w:rFonts w:ascii="Times New Roman" w:hAnsi="Times New Roman" w:cs="Times New Roman"/>
                <w:spacing w:val="-2"/>
                <w:sz w:val="23"/>
                <w:lang w:val="ru-RU"/>
              </w:rPr>
              <w:t>22</w:t>
            </w:r>
            <w:r w:rsidRPr="00B1194A">
              <w:rPr>
                <w:rFonts w:ascii="Times New Roman" w:hAnsi="Times New Roman" w:cs="Times New Roman"/>
                <w:spacing w:val="-2"/>
                <w:sz w:val="23"/>
              </w:rPr>
              <w:t>.05.2023</w:t>
            </w:r>
          </w:p>
        </w:tc>
        <w:tc>
          <w:tcPr>
            <w:tcW w:w="1800" w:type="dxa"/>
          </w:tcPr>
          <w:p w:rsidR="008F5916" w:rsidRPr="00B1194A" w:rsidRDefault="008F5916" w:rsidP="008F5916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Контрольная работа;</w:t>
            </w:r>
          </w:p>
        </w:tc>
      </w:tr>
      <w:tr w:rsidR="008F5916" w:rsidRPr="00BB0E09" w:rsidTr="00B809D3">
        <w:trPr>
          <w:trHeight w:val="1465"/>
        </w:trPr>
        <w:tc>
          <w:tcPr>
            <w:tcW w:w="497" w:type="dxa"/>
          </w:tcPr>
          <w:p w:rsidR="008F5916" w:rsidRPr="00B1194A" w:rsidRDefault="008F5916" w:rsidP="008F5916">
            <w:pPr>
              <w:pStyle w:val="TableParagraph"/>
              <w:ind w:left="75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66.</w:t>
            </w:r>
          </w:p>
        </w:tc>
        <w:tc>
          <w:tcPr>
            <w:tcW w:w="3162" w:type="dxa"/>
          </w:tcPr>
          <w:p w:rsidR="008F5916" w:rsidRPr="00B1194A" w:rsidRDefault="008F5916" w:rsidP="008F5916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Правила поведения в лесу Человек и природа</w:t>
            </w:r>
          </w:p>
        </w:tc>
        <w:tc>
          <w:tcPr>
            <w:tcW w:w="722" w:type="dxa"/>
          </w:tcPr>
          <w:p w:rsidR="008F5916" w:rsidRPr="00B1194A" w:rsidRDefault="008F5916" w:rsidP="008F5916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1</w:t>
            </w:r>
          </w:p>
        </w:tc>
        <w:tc>
          <w:tcPr>
            <w:tcW w:w="1599" w:type="dxa"/>
          </w:tcPr>
          <w:p w:rsidR="008F5916" w:rsidRPr="00B1194A" w:rsidRDefault="008F5916" w:rsidP="008F5916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646" w:type="dxa"/>
          </w:tcPr>
          <w:p w:rsidR="008F5916" w:rsidRPr="00B1194A" w:rsidRDefault="008F5916" w:rsidP="008F5916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0</w:t>
            </w:r>
          </w:p>
        </w:tc>
        <w:tc>
          <w:tcPr>
            <w:tcW w:w="1220" w:type="dxa"/>
          </w:tcPr>
          <w:p w:rsidR="008F5916" w:rsidRPr="00B1194A" w:rsidRDefault="008F5916" w:rsidP="008F5916">
            <w:pPr>
              <w:rPr>
                <w:rFonts w:ascii="Times New Roman" w:hAnsi="Times New Roman" w:cs="Times New Roman"/>
              </w:rPr>
            </w:pPr>
            <w:r w:rsidRPr="00B1194A">
              <w:rPr>
                <w:rFonts w:ascii="Times New Roman" w:hAnsi="Times New Roman" w:cs="Times New Roman"/>
                <w:spacing w:val="-2"/>
                <w:sz w:val="23"/>
              </w:rPr>
              <w:t>24.05.2023</w:t>
            </w:r>
          </w:p>
        </w:tc>
        <w:tc>
          <w:tcPr>
            <w:tcW w:w="1800" w:type="dxa"/>
          </w:tcPr>
          <w:p w:rsidR="008F5916" w:rsidRPr="00B1194A" w:rsidRDefault="008F5916" w:rsidP="008F5916">
            <w:pPr>
              <w:pStyle w:val="TableParagraph"/>
              <w:spacing w:line="300" w:lineRule="auto"/>
              <w:ind w:left="77"/>
              <w:rPr>
                <w:sz w:val="23"/>
              </w:rPr>
            </w:pPr>
            <w:r w:rsidRPr="00B1194A">
              <w:rPr>
                <w:sz w:val="23"/>
              </w:rPr>
              <w:t xml:space="preserve">Самооценка с </w:t>
            </w:r>
            <w:r w:rsidRPr="00B1194A">
              <w:rPr>
                <w:spacing w:val="-2"/>
                <w:sz w:val="23"/>
              </w:rPr>
              <w:t>использованием</w:t>
            </w:r>
          </w:p>
          <w:p w:rsidR="008F5916" w:rsidRPr="00B1194A" w:rsidRDefault="008F5916" w:rsidP="008F5916">
            <w:pPr>
              <w:pStyle w:val="TableParagraph"/>
              <w:spacing w:before="2" w:line="300" w:lineRule="auto"/>
              <w:ind w:left="77"/>
              <w:rPr>
                <w:sz w:val="23"/>
              </w:rPr>
            </w:pPr>
            <w:r w:rsidRPr="00B1194A">
              <w:rPr>
                <w:spacing w:val="-2"/>
                <w:sz w:val="23"/>
              </w:rPr>
              <w:t>«Оценочного листа»;</w:t>
            </w:r>
          </w:p>
        </w:tc>
      </w:tr>
      <w:tr w:rsidR="00B809D3" w:rsidRPr="00B1194A" w:rsidTr="00B809D3">
        <w:trPr>
          <w:trHeight w:val="802"/>
        </w:trPr>
        <w:tc>
          <w:tcPr>
            <w:tcW w:w="3659" w:type="dxa"/>
            <w:gridSpan w:val="2"/>
          </w:tcPr>
          <w:p w:rsidR="00B809D3" w:rsidRPr="00B1194A" w:rsidRDefault="00B809D3" w:rsidP="00B809D3">
            <w:pPr>
              <w:pStyle w:val="TableParagraph"/>
              <w:spacing w:line="300" w:lineRule="auto"/>
              <w:ind w:left="75"/>
              <w:rPr>
                <w:sz w:val="23"/>
              </w:rPr>
            </w:pPr>
            <w:r w:rsidRPr="00B1194A">
              <w:rPr>
                <w:sz w:val="23"/>
              </w:rPr>
              <w:t>ОБЩЕЕ КОЛИЧЕСТВО ЧАСОВ ПО ПРОГРАММЕ</w:t>
            </w:r>
          </w:p>
        </w:tc>
        <w:tc>
          <w:tcPr>
            <w:tcW w:w="722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66</w:t>
            </w:r>
          </w:p>
        </w:tc>
        <w:tc>
          <w:tcPr>
            <w:tcW w:w="1599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w w:val="102"/>
                <w:sz w:val="23"/>
              </w:rPr>
              <w:t>3</w:t>
            </w:r>
          </w:p>
        </w:tc>
        <w:tc>
          <w:tcPr>
            <w:tcW w:w="1646" w:type="dxa"/>
          </w:tcPr>
          <w:p w:rsidR="00B809D3" w:rsidRPr="00B1194A" w:rsidRDefault="00B809D3" w:rsidP="00B809D3">
            <w:pPr>
              <w:pStyle w:val="TableParagraph"/>
              <w:rPr>
                <w:sz w:val="23"/>
              </w:rPr>
            </w:pPr>
            <w:r w:rsidRPr="00B1194A">
              <w:rPr>
                <w:spacing w:val="-5"/>
                <w:sz w:val="23"/>
              </w:rPr>
              <w:t>59</w:t>
            </w:r>
          </w:p>
        </w:tc>
        <w:tc>
          <w:tcPr>
            <w:tcW w:w="3020" w:type="dxa"/>
            <w:gridSpan w:val="2"/>
          </w:tcPr>
          <w:p w:rsidR="00B809D3" w:rsidRPr="00B1194A" w:rsidRDefault="00B809D3" w:rsidP="00B809D3">
            <w:pPr>
              <w:pStyle w:val="TableParagraph"/>
              <w:spacing w:before="0"/>
              <w:ind w:left="0"/>
            </w:pPr>
          </w:p>
        </w:tc>
      </w:tr>
    </w:tbl>
    <w:p w:rsidR="00B809D3" w:rsidRPr="00B1194A" w:rsidRDefault="00B809D3" w:rsidP="00B809D3">
      <w:pPr>
        <w:rPr>
          <w:rFonts w:ascii="Times New Roman" w:hAnsi="Times New Roman" w:cs="Times New Roman"/>
        </w:rPr>
        <w:sectPr w:rsidR="00B809D3" w:rsidRPr="00B1194A">
          <w:pgSz w:w="11900" w:h="16840"/>
          <w:pgMar w:top="580" w:right="460" w:bottom="280" w:left="560" w:header="720" w:footer="720" w:gutter="0"/>
          <w:cols w:space="720"/>
        </w:sectPr>
      </w:pPr>
    </w:p>
    <w:p w:rsidR="00B809D3" w:rsidRPr="00B1194A" w:rsidRDefault="00B809D3" w:rsidP="00B809D3">
      <w:pPr>
        <w:pStyle w:val="1"/>
        <w:rPr>
          <w:rFonts w:ascii="Times New Roman" w:hAnsi="Times New Roman" w:cs="Times New Roman"/>
        </w:rPr>
      </w:pPr>
      <w:proofErr w:type="spellStart"/>
      <w:r w:rsidRPr="00B1194A">
        <w:rPr>
          <w:rFonts w:ascii="Times New Roman" w:hAnsi="Times New Roman" w:cs="Times New Roman"/>
          <w:spacing w:val="-2"/>
        </w:rPr>
        <w:lastRenderedPageBreak/>
        <w:t>УЧЕБНО-МЕТОДИЧЕСКОЕ</w:t>
      </w:r>
      <w:proofErr w:type="spellEnd"/>
      <w:r w:rsidRPr="00B1194A">
        <w:rPr>
          <w:rFonts w:ascii="Times New Roman" w:hAnsi="Times New Roman" w:cs="Times New Roman"/>
          <w:spacing w:val="13"/>
        </w:rPr>
        <w:t xml:space="preserve"> </w:t>
      </w:r>
      <w:proofErr w:type="spellStart"/>
      <w:r w:rsidRPr="00B1194A">
        <w:rPr>
          <w:rFonts w:ascii="Times New Roman" w:hAnsi="Times New Roman" w:cs="Times New Roman"/>
          <w:spacing w:val="-2"/>
        </w:rPr>
        <w:t>ОБЕСПЕЧЕНИЕ</w:t>
      </w:r>
      <w:proofErr w:type="spellEnd"/>
      <w:r w:rsidRPr="00B1194A">
        <w:rPr>
          <w:rFonts w:ascii="Times New Roman" w:hAnsi="Times New Roman" w:cs="Times New Roman"/>
          <w:spacing w:val="15"/>
        </w:rPr>
        <w:t xml:space="preserve"> </w:t>
      </w:r>
      <w:proofErr w:type="spellStart"/>
      <w:r w:rsidRPr="00B1194A">
        <w:rPr>
          <w:rFonts w:ascii="Times New Roman" w:hAnsi="Times New Roman" w:cs="Times New Roman"/>
          <w:spacing w:val="-2"/>
        </w:rPr>
        <w:t>ОБРАЗОВАТЕЛЬНОГО</w:t>
      </w:r>
      <w:proofErr w:type="spellEnd"/>
      <w:r w:rsidRPr="00B1194A">
        <w:rPr>
          <w:rFonts w:ascii="Times New Roman" w:hAnsi="Times New Roman" w:cs="Times New Roman"/>
          <w:spacing w:val="16"/>
        </w:rPr>
        <w:t xml:space="preserve"> </w:t>
      </w:r>
      <w:proofErr w:type="spellStart"/>
      <w:r w:rsidRPr="00B1194A">
        <w:rPr>
          <w:rFonts w:ascii="Times New Roman" w:hAnsi="Times New Roman" w:cs="Times New Roman"/>
          <w:spacing w:val="-2"/>
        </w:rPr>
        <w:t>ПРОЦЕССА</w:t>
      </w:r>
      <w:proofErr w:type="spellEnd"/>
    </w:p>
    <w:p w:rsidR="00B809D3" w:rsidRPr="00B1194A" w:rsidRDefault="00B809D3" w:rsidP="00B809D3">
      <w:pPr>
        <w:pStyle w:val="af"/>
        <w:rPr>
          <w:rFonts w:ascii="Times New Roman" w:hAnsi="Times New Roman" w:cs="Times New Roman"/>
          <w:b/>
          <w:sz w:val="8"/>
        </w:rPr>
      </w:pPr>
      <w:r w:rsidRPr="00B1194A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F440C55" wp14:editId="4099C72F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2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1D79ED" id="docshape11" o:spid="_x0000_s1026" style="position:absolute;margin-left:33.3pt;margin-top:5.8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B809D3" w:rsidRPr="00BB0E09" w:rsidRDefault="00B809D3" w:rsidP="00B809D3">
      <w:pPr>
        <w:spacing w:before="208"/>
        <w:ind w:left="106"/>
        <w:rPr>
          <w:rFonts w:ascii="Times New Roman" w:hAnsi="Times New Roman" w:cs="Times New Roman"/>
          <w:b/>
          <w:sz w:val="24"/>
          <w:lang w:val="ru-RU"/>
        </w:rPr>
      </w:pPr>
      <w:r w:rsidRPr="00BB0E09">
        <w:rPr>
          <w:rFonts w:ascii="Times New Roman" w:hAnsi="Times New Roman" w:cs="Times New Roman"/>
          <w:b/>
          <w:sz w:val="24"/>
          <w:lang w:val="ru-RU"/>
        </w:rPr>
        <w:t>ОБЯЗАТЕЛЬНЫЕ</w:t>
      </w:r>
      <w:r w:rsidRPr="00BB0E09">
        <w:rPr>
          <w:rFonts w:ascii="Times New Roman" w:hAnsi="Times New Roman" w:cs="Times New Roman"/>
          <w:b/>
          <w:spacing w:val="-8"/>
          <w:sz w:val="24"/>
          <w:lang w:val="ru-RU"/>
        </w:rPr>
        <w:t xml:space="preserve"> </w:t>
      </w:r>
      <w:r w:rsidRPr="00BB0E09">
        <w:rPr>
          <w:rFonts w:ascii="Times New Roman" w:hAnsi="Times New Roman" w:cs="Times New Roman"/>
          <w:b/>
          <w:sz w:val="24"/>
          <w:lang w:val="ru-RU"/>
        </w:rPr>
        <w:t>УЧЕБНЫЕ</w:t>
      </w:r>
      <w:r w:rsidRPr="00BB0E09">
        <w:rPr>
          <w:rFonts w:ascii="Times New Roman" w:hAnsi="Times New Roman" w:cs="Times New Roman"/>
          <w:b/>
          <w:spacing w:val="-8"/>
          <w:sz w:val="24"/>
          <w:lang w:val="ru-RU"/>
        </w:rPr>
        <w:t xml:space="preserve"> </w:t>
      </w:r>
      <w:r w:rsidRPr="00BB0E09">
        <w:rPr>
          <w:rFonts w:ascii="Times New Roman" w:hAnsi="Times New Roman" w:cs="Times New Roman"/>
          <w:b/>
          <w:sz w:val="24"/>
          <w:lang w:val="ru-RU"/>
        </w:rPr>
        <w:t>МАТЕРИАЛЫ</w:t>
      </w:r>
      <w:r w:rsidRPr="00BB0E09">
        <w:rPr>
          <w:rFonts w:ascii="Times New Roman" w:hAnsi="Times New Roman" w:cs="Times New Roman"/>
          <w:b/>
          <w:spacing w:val="-8"/>
          <w:sz w:val="24"/>
          <w:lang w:val="ru-RU"/>
        </w:rPr>
        <w:t xml:space="preserve"> </w:t>
      </w:r>
      <w:r w:rsidRPr="00BB0E09">
        <w:rPr>
          <w:rFonts w:ascii="Times New Roman" w:hAnsi="Times New Roman" w:cs="Times New Roman"/>
          <w:b/>
          <w:sz w:val="24"/>
          <w:lang w:val="ru-RU"/>
        </w:rPr>
        <w:t>ДЛЯ</w:t>
      </w:r>
      <w:r w:rsidRPr="00BB0E09">
        <w:rPr>
          <w:rFonts w:ascii="Times New Roman" w:hAnsi="Times New Roman" w:cs="Times New Roman"/>
          <w:b/>
          <w:spacing w:val="-7"/>
          <w:sz w:val="24"/>
          <w:lang w:val="ru-RU"/>
        </w:rPr>
        <w:t xml:space="preserve"> </w:t>
      </w:r>
      <w:r w:rsidRPr="00BB0E09">
        <w:rPr>
          <w:rFonts w:ascii="Times New Roman" w:hAnsi="Times New Roman" w:cs="Times New Roman"/>
          <w:b/>
          <w:spacing w:val="-2"/>
          <w:sz w:val="24"/>
          <w:lang w:val="ru-RU"/>
        </w:rPr>
        <w:t>УЧЕНИКА</w:t>
      </w:r>
    </w:p>
    <w:p w:rsidR="00B809D3" w:rsidRPr="00B1194A" w:rsidRDefault="00B809D3" w:rsidP="00B809D3">
      <w:pPr>
        <w:pStyle w:val="af"/>
        <w:spacing w:before="156"/>
        <w:ind w:left="106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>Окружающий</w:t>
      </w:r>
      <w:r w:rsidRPr="00B1194A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мир</w:t>
      </w:r>
      <w:r w:rsidRPr="00B1194A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(в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2</w:t>
      </w:r>
      <w:r w:rsidRPr="00B1194A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частях),</w:t>
      </w:r>
      <w:r w:rsidRPr="00B1194A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1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класс</w:t>
      </w:r>
      <w:r w:rsidRPr="00B1194A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/Плешаков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proofErr w:type="spellStart"/>
      <w:r w:rsidRPr="00B1194A">
        <w:rPr>
          <w:rFonts w:ascii="Times New Roman" w:hAnsi="Times New Roman" w:cs="Times New Roman"/>
          <w:lang w:val="ru-RU"/>
        </w:rPr>
        <w:t>А.А</w:t>
      </w:r>
      <w:proofErr w:type="spellEnd"/>
      <w:r w:rsidRPr="00B1194A">
        <w:rPr>
          <w:rFonts w:ascii="Times New Roman" w:hAnsi="Times New Roman" w:cs="Times New Roman"/>
          <w:lang w:val="ru-RU"/>
        </w:rPr>
        <w:t>.,</w:t>
      </w:r>
      <w:r w:rsidRPr="00B1194A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Акционерное</w:t>
      </w:r>
      <w:r w:rsidRPr="00B1194A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общество</w:t>
      </w:r>
      <w:r w:rsidRPr="00B1194A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B1194A">
        <w:rPr>
          <w:rFonts w:ascii="Times New Roman" w:hAnsi="Times New Roman" w:cs="Times New Roman"/>
          <w:spacing w:val="-2"/>
          <w:lang w:val="ru-RU"/>
        </w:rPr>
        <w:t>«Издательство</w:t>
      </w:r>
    </w:p>
    <w:p w:rsidR="00B809D3" w:rsidRPr="00B1194A" w:rsidRDefault="00B809D3" w:rsidP="00B809D3">
      <w:pPr>
        <w:pStyle w:val="af"/>
        <w:spacing w:before="60"/>
        <w:ind w:left="106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spacing w:val="-2"/>
          <w:lang w:val="ru-RU"/>
        </w:rPr>
        <w:t>«Просвещение»;</w:t>
      </w:r>
    </w:p>
    <w:p w:rsidR="00B809D3" w:rsidRPr="00B1194A" w:rsidRDefault="00B809D3" w:rsidP="00B809D3">
      <w:pPr>
        <w:pStyle w:val="1"/>
        <w:spacing w:before="191"/>
        <w:rPr>
          <w:rFonts w:ascii="Times New Roman" w:hAnsi="Times New Roman" w:cs="Times New Roman"/>
          <w:lang w:val="ru-RU"/>
        </w:rPr>
      </w:pPr>
      <w:bookmarkStart w:id="0" w:name="_GoBack"/>
      <w:bookmarkEnd w:id="0"/>
      <w:r w:rsidRPr="00B1194A">
        <w:rPr>
          <w:rFonts w:ascii="Times New Roman" w:hAnsi="Times New Roman" w:cs="Times New Roman"/>
          <w:lang w:val="ru-RU"/>
        </w:rPr>
        <w:t>МЕТОДИЧЕСКИЕ</w:t>
      </w:r>
      <w:r w:rsidRPr="00B1194A">
        <w:rPr>
          <w:rFonts w:ascii="Times New Roman" w:hAnsi="Times New Roman" w:cs="Times New Roman"/>
          <w:spacing w:val="-8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МАТЕРИАЛЫ</w:t>
      </w:r>
      <w:r w:rsidRPr="00B1194A">
        <w:rPr>
          <w:rFonts w:ascii="Times New Roman" w:hAnsi="Times New Roman" w:cs="Times New Roman"/>
          <w:spacing w:val="-8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ДЛЯ</w:t>
      </w:r>
      <w:r w:rsidRPr="00B1194A">
        <w:rPr>
          <w:rFonts w:ascii="Times New Roman" w:hAnsi="Times New Roman" w:cs="Times New Roman"/>
          <w:spacing w:val="-8"/>
          <w:lang w:val="ru-RU"/>
        </w:rPr>
        <w:t xml:space="preserve"> </w:t>
      </w:r>
      <w:r w:rsidRPr="00B1194A">
        <w:rPr>
          <w:rFonts w:ascii="Times New Roman" w:hAnsi="Times New Roman" w:cs="Times New Roman"/>
          <w:spacing w:val="-2"/>
          <w:lang w:val="ru-RU"/>
        </w:rPr>
        <w:t>УЧИТЕЛЯ</w:t>
      </w:r>
    </w:p>
    <w:p w:rsidR="00B809D3" w:rsidRPr="00B1194A" w:rsidRDefault="00B809D3" w:rsidP="00B809D3">
      <w:pPr>
        <w:pStyle w:val="af"/>
        <w:spacing w:before="156" w:line="292" w:lineRule="auto"/>
        <w:ind w:left="106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>Учебно-методические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комплекты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(</w:t>
      </w:r>
      <w:proofErr w:type="spellStart"/>
      <w:r w:rsidRPr="00B1194A">
        <w:rPr>
          <w:rFonts w:ascii="Times New Roman" w:hAnsi="Times New Roman" w:cs="Times New Roman"/>
          <w:lang w:val="ru-RU"/>
        </w:rPr>
        <w:t>УМК</w:t>
      </w:r>
      <w:proofErr w:type="spellEnd"/>
      <w:r w:rsidRPr="00B1194A">
        <w:rPr>
          <w:rFonts w:ascii="Times New Roman" w:hAnsi="Times New Roman" w:cs="Times New Roman"/>
          <w:lang w:val="ru-RU"/>
        </w:rPr>
        <w:t>)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для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1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–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4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классов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(программы,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учебники,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рабочие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тетради хрестоматии и т.п.)</w:t>
      </w:r>
    </w:p>
    <w:p w:rsidR="00B809D3" w:rsidRPr="00B1194A" w:rsidRDefault="00B809D3" w:rsidP="00B809D3">
      <w:pPr>
        <w:pStyle w:val="af"/>
        <w:spacing w:line="275" w:lineRule="exact"/>
        <w:ind w:left="106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>Программа</w:t>
      </w:r>
      <w:r w:rsidRPr="00B1194A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«Окружающий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мир»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proofErr w:type="spellStart"/>
      <w:r w:rsidRPr="00B1194A">
        <w:rPr>
          <w:rFonts w:ascii="Times New Roman" w:hAnsi="Times New Roman" w:cs="Times New Roman"/>
          <w:lang w:val="ru-RU"/>
        </w:rPr>
        <w:t>А.А</w:t>
      </w:r>
      <w:proofErr w:type="spellEnd"/>
      <w:r w:rsidRPr="00B1194A">
        <w:rPr>
          <w:rFonts w:ascii="Times New Roman" w:hAnsi="Times New Roman" w:cs="Times New Roman"/>
          <w:lang w:val="ru-RU"/>
        </w:rPr>
        <w:t>.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Плешакова.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РАБОЧИЕ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spacing w:val="-2"/>
          <w:lang w:val="ru-RU"/>
        </w:rPr>
        <w:t>ТЕТРАДИ</w:t>
      </w:r>
    </w:p>
    <w:p w:rsidR="00B809D3" w:rsidRPr="00B1194A" w:rsidRDefault="00B809D3" w:rsidP="00B809D3">
      <w:pPr>
        <w:pStyle w:val="af"/>
        <w:spacing w:before="60" w:line="292" w:lineRule="auto"/>
        <w:ind w:left="106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 xml:space="preserve">Плешаков </w:t>
      </w:r>
      <w:proofErr w:type="spellStart"/>
      <w:r w:rsidRPr="00B1194A">
        <w:rPr>
          <w:rFonts w:ascii="Times New Roman" w:hAnsi="Times New Roman" w:cs="Times New Roman"/>
          <w:lang w:val="ru-RU"/>
        </w:rPr>
        <w:t>А.А</w:t>
      </w:r>
      <w:proofErr w:type="spellEnd"/>
      <w:r w:rsidRPr="00B1194A">
        <w:rPr>
          <w:rFonts w:ascii="Times New Roman" w:hAnsi="Times New Roman" w:cs="Times New Roman"/>
          <w:lang w:val="ru-RU"/>
        </w:rPr>
        <w:t>. Окружающий мир 1 – 4 классы, М.: Просвещение МЕТОДИЧЕСКИЕ ПОСОБИЯ Плешаков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proofErr w:type="spellStart"/>
      <w:r w:rsidRPr="00B1194A">
        <w:rPr>
          <w:rFonts w:ascii="Times New Roman" w:hAnsi="Times New Roman" w:cs="Times New Roman"/>
          <w:lang w:val="ru-RU"/>
        </w:rPr>
        <w:t>А.А</w:t>
      </w:r>
      <w:proofErr w:type="spellEnd"/>
      <w:r w:rsidRPr="00B1194A">
        <w:rPr>
          <w:rFonts w:ascii="Times New Roman" w:hAnsi="Times New Roman" w:cs="Times New Roman"/>
          <w:lang w:val="ru-RU"/>
        </w:rPr>
        <w:t>.,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Александрова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proofErr w:type="spellStart"/>
      <w:r w:rsidRPr="00B1194A">
        <w:rPr>
          <w:rFonts w:ascii="Times New Roman" w:hAnsi="Times New Roman" w:cs="Times New Roman"/>
          <w:lang w:val="ru-RU"/>
        </w:rPr>
        <w:t>В.П</w:t>
      </w:r>
      <w:proofErr w:type="spellEnd"/>
      <w:r w:rsidRPr="00B1194A">
        <w:rPr>
          <w:rFonts w:ascii="Times New Roman" w:hAnsi="Times New Roman" w:cs="Times New Roman"/>
          <w:lang w:val="ru-RU"/>
        </w:rPr>
        <w:t>.,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Борисова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proofErr w:type="spellStart"/>
      <w:r w:rsidRPr="00B1194A">
        <w:rPr>
          <w:rFonts w:ascii="Times New Roman" w:hAnsi="Times New Roman" w:cs="Times New Roman"/>
          <w:lang w:val="ru-RU"/>
        </w:rPr>
        <w:t>С.А</w:t>
      </w:r>
      <w:proofErr w:type="spellEnd"/>
      <w:r w:rsidRPr="00B1194A">
        <w:rPr>
          <w:rFonts w:ascii="Times New Roman" w:hAnsi="Times New Roman" w:cs="Times New Roman"/>
          <w:lang w:val="ru-RU"/>
        </w:rPr>
        <w:t>.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Окружающий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мир: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поурочные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разработки: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1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 xml:space="preserve">класс. Плешаков </w:t>
      </w:r>
      <w:proofErr w:type="spellStart"/>
      <w:r w:rsidRPr="00B1194A">
        <w:rPr>
          <w:rFonts w:ascii="Times New Roman" w:hAnsi="Times New Roman" w:cs="Times New Roman"/>
          <w:lang w:val="ru-RU"/>
        </w:rPr>
        <w:t>А.А</w:t>
      </w:r>
      <w:proofErr w:type="spellEnd"/>
      <w:r w:rsidRPr="00B1194A">
        <w:rPr>
          <w:rFonts w:ascii="Times New Roman" w:hAnsi="Times New Roman" w:cs="Times New Roman"/>
          <w:lang w:val="ru-RU"/>
        </w:rPr>
        <w:t xml:space="preserve">., </w:t>
      </w:r>
      <w:proofErr w:type="gramStart"/>
      <w:r w:rsidRPr="00B1194A">
        <w:rPr>
          <w:rFonts w:ascii="Times New Roman" w:hAnsi="Times New Roman" w:cs="Times New Roman"/>
          <w:lang w:val="ru-RU"/>
        </w:rPr>
        <w:t>От</w:t>
      </w:r>
      <w:proofErr w:type="gramEnd"/>
      <w:r w:rsidRPr="00B1194A">
        <w:rPr>
          <w:rFonts w:ascii="Times New Roman" w:hAnsi="Times New Roman" w:cs="Times New Roman"/>
          <w:lang w:val="ru-RU"/>
        </w:rPr>
        <w:t xml:space="preserve"> земли до неба: Атлас-определитель: Пособие для учащихся общеобразовательных учреждений. – М.: Просвещение</w:t>
      </w:r>
    </w:p>
    <w:p w:rsidR="00B809D3" w:rsidRPr="00B1194A" w:rsidRDefault="00B809D3" w:rsidP="00B809D3">
      <w:pPr>
        <w:pStyle w:val="af"/>
        <w:spacing w:line="292" w:lineRule="auto"/>
        <w:ind w:left="106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>Плешаков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proofErr w:type="spellStart"/>
      <w:r w:rsidRPr="00B1194A">
        <w:rPr>
          <w:rFonts w:ascii="Times New Roman" w:hAnsi="Times New Roman" w:cs="Times New Roman"/>
          <w:lang w:val="ru-RU"/>
        </w:rPr>
        <w:t>А.А</w:t>
      </w:r>
      <w:proofErr w:type="spellEnd"/>
      <w:r w:rsidRPr="00B1194A">
        <w:rPr>
          <w:rFonts w:ascii="Times New Roman" w:hAnsi="Times New Roman" w:cs="Times New Roman"/>
          <w:lang w:val="ru-RU"/>
        </w:rPr>
        <w:t>.,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Зеленые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страницы.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Книга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для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учащихся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начальных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классов.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Стандарт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начального образования и документы по его реализации.</w:t>
      </w:r>
    </w:p>
    <w:p w:rsidR="00B809D3" w:rsidRPr="00B1194A" w:rsidRDefault="00B809D3" w:rsidP="00B809D3">
      <w:pPr>
        <w:pStyle w:val="af"/>
        <w:spacing w:line="275" w:lineRule="exact"/>
        <w:ind w:left="106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>Методические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пособия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для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spacing w:val="-2"/>
          <w:lang w:val="ru-RU"/>
        </w:rPr>
        <w:t>учителя.</w:t>
      </w:r>
    </w:p>
    <w:p w:rsidR="00B809D3" w:rsidRPr="00B1194A" w:rsidRDefault="00B809D3" w:rsidP="00B809D3">
      <w:pPr>
        <w:pStyle w:val="af"/>
        <w:spacing w:before="58" w:line="292" w:lineRule="auto"/>
        <w:ind w:left="106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>Детская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справочная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литература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(справочники,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энциклопедии)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об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окружающем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мире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(природе,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труде людей, общественных явлениях и пр.)</w:t>
      </w:r>
    </w:p>
    <w:p w:rsidR="00B809D3" w:rsidRPr="00B1194A" w:rsidRDefault="00B809D3" w:rsidP="00B809D3">
      <w:pPr>
        <w:pStyle w:val="1"/>
        <w:spacing w:before="191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>ЦИФРОВЫЕ</w:t>
      </w:r>
      <w:r w:rsidRPr="00B1194A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ОБРАЗОВАТЕЛЬНЫЕ</w:t>
      </w:r>
      <w:r w:rsidRPr="00B1194A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РЕСУРСЫ</w:t>
      </w:r>
      <w:r w:rsidRPr="00B1194A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И</w:t>
      </w:r>
      <w:r w:rsidRPr="00B1194A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РЕСУРСЫ</w:t>
      </w:r>
      <w:r w:rsidRPr="00B1194A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СЕТИ</w:t>
      </w:r>
      <w:r w:rsidRPr="00B1194A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B1194A">
        <w:rPr>
          <w:rFonts w:ascii="Times New Roman" w:hAnsi="Times New Roman" w:cs="Times New Roman"/>
          <w:spacing w:val="-2"/>
          <w:lang w:val="ru-RU"/>
        </w:rPr>
        <w:t>ИНТЕРНЕТ</w:t>
      </w:r>
    </w:p>
    <w:p w:rsidR="00B809D3" w:rsidRPr="00B1194A" w:rsidRDefault="00B809D3" w:rsidP="00B809D3">
      <w:pPr>
        <w:pStyle w:val="af"/>
        <w:spacing w:before="156"/>
        <w:ind w:left="106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>Учебная</w:t>
      </w:r>
      <w:r w:rsidRPr="00B1194A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платформа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Яндекс.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Учебник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spacing w:val="-2"/>
        </w:rPr>
        <w:t>https</w:t>
      </w:r>
      <w:r w:rsidRPr="00B1194A">
        <w:rPr>
          <w:rFonts w:ascii="Times New Roman" w:hAnsi="Times New Roman" w:cs="Times New Roman"/>
          <w:spacing w:val="-2"/>
          <w:lang w:val="ru-RU"/>
        </w:rPr>
        <w:t>://</w:t>
      </w:r>
      <w:r w:rsidRPr="00B1194A">
        <w:rPr>
          <w:rFonts w:ascii="Times New Roman" w:hAnsi="Times New Roman" w:cs="Times New Roman"/>
          <w:spacing w:val="-2"/>
        </w:rPr>
        <w:t>education</w:t>
      </w:r>
      <w:r w:rsidRPr="00B1194A">
        <w:rPr>
          <w:rFonts w:ascii="Times New Roman" w:hAnsi="Times New Roman" w:cs="Times New Roman"/>
          <w:spacing w:val="-2"/>
          <w:lang w:val="ru-RU"/>
        </w:rPr>
        <w:t>.</w:t>
      </w:r>
      <w:proofErr w:type="spellStart"/>
      <w:r w:rsidRPr="00B1194A">
        <w:rPr>
          <w:rFonts w:ascii="Times New Roman" w:hAnsi="Times New Roman" w:cs="Times New Roman"/>
          <w:spacing w:val="-2"/>
        </w:rPr>
        <w:t>yandex</w:t>
      </w:r>
      <w:proofErr w:type="spellEnd"/>
      <w:r w:rsidRPr="00B1194A">
        <w:rPr>
          <w:rFonts w:ascii="Times New Roman" w:hAnsi="Times New Roman" w:cs="Times New Roman"/>
          <w:spacing w:val="-2"/>
          <w:lang w:val="ru-RU"/>
        </w:rPr>
        <w:t>.</w:t>
      </w:r>
      <w:proofErr w:type="spellStart"/>
      <w:r w:rsidRPr="00B1194A">
        <w:rPr>
          <w:rFonts w:ascii="Times New Roman" w:hAnsi="Times New Roman" w:cs="Times New Roman"/>
          <w:spacing w:val="-2"/>
        </w:rPr>
        <w:t>ru</w:t>
      </w:r>
      <w:proofErr w:type="spellEnd"/>
    </w:p>
    <w:p w:rsidR="00B809D3" w:rsidRPr="00B1194A" w:rsidRDefault="00B809D3" w:rsidP="00B809D3">
      <w:pPr>
        <w:pStyle w:val="ae"/>
        <w:widowControl w:val="0"/>
        <w:numPr>
          <w:ilvl w:val="0"/>
          <w:numId w:val="10"/>
        </w:numPr>
        <w:tabs>
          <w:tab w:val="left" w:pos="246"/>
        </w:tabs>
        <w:autoSpaceDE w:val="0"/>
        <w:autoSpaceDN w:val="0"/>
        <w:spacing w:before="60" w:after="0" w:line="240" w:lineRule="auto"/>
        <w:contextualSpacing w:val="0"/>
        <w:rPr>
          <w:rFonts w:ascii="Times New Roman" w:hAnsi="Times New Roman" w:cs="Times New Roman"/>
          <w:sz w:val="24"/>
          <w:lang w:val="ru-RU"/>
        </w:rPr>
      </w:pPr>
      <w:r w:rsidRPr="00B1194A">
        <w:rPr>
          <w:rFonts w:ascii="Times New Roman" w:hAnsi="Times New Roman" w:cs="Times New Roman"/>
          <w:sz w:val="24"/>
          <w:lang w:val="ru-RU"/>
        </w:rPr>
        <w:t>Учебная</w:t>
      </w:r>
      <w:r w:rsidRPr="00B1194A">
        <w:rPr>
          <w:rFonts w:ascii="Times New Roman" w:hAnsi="Times New Roman" w:cs="Times New Roman"/>
          <w:spacing w:val="-5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платформа</w:t>
      </w:r>
      <w:r w:rsidRPr="00B1194A">
        <w:rPr>
          <w:rFonts w:ascii="Times New Roman" w:hAnsi="Times New Roman" w:cs="Times New Roman"/>
          <w:spacing w:val="-4"/>
          <w:sz w:val="24"/>
          <w:lang w:val="ru-RU"/>
        </w:rPr>
        <w:t xml:space="preserve"> </w:t>
      </w:r>
      <w:proofErr w:type="spellStart"/>
      <w:r w:rsidRPr="00B1194A">
        <w:rPr>
          <w:rFonts w:ascii="Times New Roman" w:hAnsi="Times New Roman" w:cs="Times New Roman"/>
          <w:sz w:val="24"/>
          <w:lang w:val="ru-RU"/>
        </w:rPr>
        <w:t>Учи.ру</w:t>
      </w:r>
      <w:proofErr w:type="spellEnd"/>
      <w:r w:rsidRPr="00B1194A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pacing w:val="-2"/>
          <w:sz w:val="24"/>
        </w:rPr>
        <w:t>https</w:t>
      </w:r>
      <w:r w:rsidRPr="00B1194A">
        <w:rPr>
          <w:rFonts w:ascii="Times New Roman" w:hAnsi="Times New Roman" w:cs="Times New Roman"/>
          <w:spacing w:val="-2"/>
          <w:sz w:val="24"/>
          <w:lang w:val="ru-RU"/>
        </w:rPr>
        <w:t>://</w:t>
      </w:r>
      <w:proofErr w:type="spellStart"/>
      <w:r w:rsidRPr="00B1194A">
        <w:rPr>
          <w:rFonts w:ascii="Times New Roman" w:hAnsi="Times New Roman" w:cs="Times New Roman"/>
          <w:spacing w:val="-2"/>
          <w:sz w:val="24"/>
        </w:rPr>
        <w:t>uchi</w:t>
      </w:r>
      <w:proofErr w:type="spellEnd"/>
      <w:r w:rsidRPr="00B1194A">
        <w:rPr>
          <w:rFonts w:ascii="Times New Roman" w:hAnsi="Times New Roman" w:cs="Times New Roman"/>
          <w:spacing w:val="-2"/>
          <w:sz w:val="24"/>
          <w:lang w:val="ru-RU"/>
        </w:rPr>
        <w:t>.</w:t>
      </w:r>
      <w:proofErr w:type="spellStart"/>
      <w:r w:rsidRPr="00B1194A">
        <w:rPr>
          <w:rFonts w:ascii="Times New Roman" w:hAnsi="Times New Roman" w:cs="Times New Roman"/>
          <w:spacing w:val="-2"/>
          <w:sz w:val="24"/>
        </w:rPr>
        <w:t>ru</w:t>
      </w:r>
      <w:proofErr w:type="spellEnd"/>
      <w:r w:rsidRPr="00B1194A">
        <w:rPr>
          <w:rFonts w:ascii="Times New Roman" w:hAnsi="Times New Roman" w:cs="Times New Roman"/>
          <w:spacing w:val="-2"/>
          <w:sz w:val="24"/>
          <w:lang w:val="ru-RU"/>
        </w:rPr>
        <w:t>/</w:t>
      </w:r>
    </w:p>
    <w:p w:rsidR="00B809D3" w:rsidRPr="00B1194A" w:rsidRDefault="00B809D3" w:rsidP="00B809D3">
      <w:pPr>
        <w:pStyle w:val="ae"/>
        <w:widowControl w:val="0"/>
        <w:numPr>
          <w:ilvl w:val="0"/>
          <w:numId w:val="10"/>
        </w:numPr>
        <w:tabs>
          <w:tab w:val="left" w:pos="246"/>
        </w:tabs>
        <w:autoSpaceDE w:val="0"/>
        <w:autoSpaceDN w:val="0"/>
        <w:spacing w:before="60" w:after="0" w:line="240" w:lineRule="auto"/>
        <w:contextualSpacing w:val="0"/>
        <w:rPr>
          <w:rFonts w:ascii="Times New Roman" w:hAnsi="Times New Roman" w:cs="Times New Roman"/>
          <w:sz w:val="24"/>
          <w:lang w:val="ru-RU"/>
        </w:rPr>
      </w:pPr>
      <w:r w:rsidRPr="00B1194A">
        <w:rPr>
          <w:rFonts w:ascii="Times New Roman" w:hAnsi="Times New Roman" w:cs="Times New Roman"/>
          <w:sz w:val="24"/>
          <w:lang w:val="ru-RU"/>
        </w:rPr>
        <w:t>Сайт</w:t>
      </w:r>
      <w:r w:rsidRPr="00B1194A">
        <w:rPr>
          <w:rFonts w:ascii="Times New Roman" w:hAnsi="Times New Roman" w:cs="Times New Roman"/>
          <w:spacing w:val="-6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«Детские</w:t>
      </w:r>
      <w:r w:rsidRPr="00B1194A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радости»</w:t>
      </w:r>
      <w:r w:rsidRPr="00B1194A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ориентирован</w:t>
      </w:r>
      <w:r w:rsidRPr="00B1194A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на</w:t>
      </w:r>
      <w:r w:rsidRPr="00B1194A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дошкольный</w:t>
      </w:r>
      <w:r w:rsidRPr="00B1194A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и</w:t>
      </w:r>
      <w:r w:rsidRPr="00B1194A">
        <w:rPr>
          <w:rFonts w:ascii="Times New Roman" w:hAnsi="Times New Roman" w:cs="Times New Roman"/>
          <w:spacing w:val="-2"/>
          <w:sz w:val="24"/>
          <w:lang w:val="ru-RU"/>
        </w:rPr>
        <w:t xml:space="preserve"> младший</w:t>
      </w:r>
    </w:p>
    <w:p w:rsidR="00B809D3" w:rsidRPr="00B1194A" w:rsidRDefault="00B809D3" w:rsidP="00B809D3">
      <w:pPr>
        <w:pStyle w:val="af"/>
        <w:spacing w:before="60"/>
        <w:ind w:left="106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>школьный</w:t>
      </w:r>
      <w:r w:rsidRPr="00B1194A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возраст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детей,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для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родителей,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воспитателей,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педагогов: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spacing w:val="-2"/>
        </w:rPr>
        <w:t>https</w:t>
      </w:r>
      <w:r w:rsidRPr="00B1194A">
        <w:rPr>
          <w:rFonts w:ascii="Times New Roman" w:hAnsi="Times New Roman" w:cs="Times New Roman"/>
          <w:spacing w:val="-2"/>
          <w:lang w:val="ru-RU"/>
        </w:rPr>
        <w:t>://</w:t>
      </w:r>
      <w:proofErr w:type="spellStart"/>
      <w:r w:rsidRPr="00B1194A">
        <w:rPr>
          <w:rFonts w:ascii="Times New Roman" w:hAnsi="Times New Roman" w:cs="Times New Roman"/>
          <w:spacing w:val="-2"/>
        </w:rPr>
        <w:t>detskieradosti</w:t>
      </w:r>
      <w:proofErr w:type="spellEnd"/>
      <w:r w:rsidRPr="00B1194A">
        <w:rPr>
          <w:rFonts w:ascii="Times New Roman" w:hAnsi="Times New Roman" w:cs="Times New Roman"/>
          <w:spacing w:val="-2"/>
          <w:lang w:val="ru-RU"/>
        </w:rPr>
        <w:t>.</w:t>
      </w:r>
      <w:proofErr w:type="spellStart"/>
      <w:r w:rsidRPr="00B1194A">
        <w:rPr>
          <w:rFonts w:ascii="Times New Roman" w:hAnsi="Times New Roman" w:cs="Times New Roman"/>
          <w:spacing w:val="-2"/>
        </w:rPr>
        <w:t>ru</w:t>
      </w:r>
      <w:proofErr w:type="spellEnd"/>
    </w:p>
    <w:p w:rsidR="00B809D3" w:rsidRPr="00B1194A" w:rsidRDefault="00B809D3" w:rsidP="00B809D3">
      <w:pPr>
        <w:pStyle w:val="ae"/>
        <w:widowControl w:val="0"/>
        <w:numPr>
          <w:ilvl w:val="0"/>
          <w:numId w:val="10"/>
        </w:numPr>
        <w:tabs>
          <w:tab w:val="left" w:pos="246"/>
        </w:tabs>
        <w:autoSpaceDE w:val="0"/>
        <w:autoSpaceDN w:val="0"/>
        <w:spacing w:before="60" w:after="0" w:line="240" w:lineRule="auto"/>
        <w:contextualSpacing w:val="0"/>
        <w:rPr>
          <w:rFonts w:ascii="Times New Roman" w:hAnsi="Times New Roman" w:cs="Times New Roman"/>
          <w:sz w:val="24"/>
          <w:lang w:val="ru-RU"/>
        </w:rPr>
      </w:pPr>
      <w:r w:rsidRPr="00B1194A">
        <w:rPr>
          <w:rFonts w:ascii="Times New Roman" w:hAnsi="Times New Roman" w:cs="Times New Roman"/>
          <w:sz w:val="24"/>
          <w:lang w:val="ru-RU"/>
        </w:rPr>
        <w:t>Детские</w:t>
      </w:r>
      <w:r w:rsidRPr="00B1194A">
        <w:rPr>
          <w:rFonts w:ascii="Times New Roman" w:hAnsi="Times New Roman" w:cs="Times New Roman"/>
          <w:spacing w:val="-6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электронные</w:t>
      </w:r>
      <w:r w:rsidRPr="00B1194A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презентации</w:t>
      </w:r>
      <w:r w:rsidRPr="00B1194A">
        <w:rPr>
          <w:rFonts w:ascii="Times New Roman" w:hAnsi="Times New Roman" w:cs="Times New Roman"/>
          <w:spacing w:val="-4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и</w:t>
      </w:r>
      <w:r w:rsidRPr="00B1194A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клипы:</w:t>
      </w:r>
      <w:r w:rsidRPr="00B1194A">
        <w:rPr>
          <w:rFonts w:ascii="Times New Roman" w:hAnsi="Times New Roman" w:cs="Times New Roman"/>
          <w:spacing w:val="-4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pacing w:val="-2"/>
          <w:sz w:val="24"/>
        </w:rPr>
        <w:t>https</w:t>
      </w:r>
      <w:r w:rsidRPr="00B1194A">
        <w:rPr>
          <w:rFonts w:ascii="Times New Roman" w:hAnsi="Times New Roman" w:cs="Times New Roman"/>
          <w:spacing w:val="-2"/>
          <w:sz w:val="24"/>
          <w:lang w:val="ru-RU"/>
        </w:rPr>
        <w:t>://</w:t>
      </w:r>
      <w:proofErr w:type="spellStart"/>
      <w:r w:rsidRPr="00B1194A">
        <w:rPr>
          <w:rFonts w:ascii="Times New Roman" w:hAnsi="Times New Roman" w:cs="Times New Roman"/>
          <w:spacing w:val="-2"/>
          <w:sz w:val="24"/>
        </w:rPr>
        <w:t>viki</w:t>
      </w:r>
      <w:proofErr w:type="spellEnd"/>
      <w:r w:rsidRPr="00B1194A">
        <w:rPr>
          <w:rFonts w:ascii="Times New Roman" w:hAnsi="Times New Roman" w:cs="Times New Roman"/>
          <w:spacing w:val="-2"/>
          <w:sz w:val="24"/>
          <w:lang w:val="ru-RU"/>
        </w:rPr>
        <w:t>.</w:t>
      </w:r>
      <w:proofErr w:type="spellStart"/>
      <w:r w:rsidRPr="00B1194A">
        <w:rPr>
          <w:rFonts w:ascii="Times New Roman" w:hAnsi="Times New Roman" w:cs="Times New Roman"/>
          <w:spacing w:val="-2"/>
          <w:sz w:val="24"/>
        </w:rPr>
        <w:t>rdf</w:t>
      </w:r>
      <w:proofErr w:type="spellEnd"/>
      <w:r w:rsidRPr="00B1194A">
        <w:rPr>
          <w:rFonts w:ascii="Times New Roman" w:hAnsi="Times New Roman" w:cs="Times New Roman"/>
          <w:spacing w:val="-2"/>
          <w:sz w:val="24"/>
          <w:lang w:val="ru-RU"/>
        </w:rPr>
        <w:t>.</w:t>
      </w:r>
      <w:proofErr w:type="spellStart"/>
      <w:r w:rsidRPr="00B1194A">
        <w:rPr>
          <w:rFonts w:ascii="Times New Roman" w:hAnsi="Times New Roman" w:cs="Times New Roman"/>
          <w:spacing w:val="-2"/>
          <w:sz w:val="24"/>
        </w:rPr>
        <w:t>ru</w:t>
      </w:r>
      <w:proofErr w:type="spellEnd"/>
    </w:p>
    <w:p w:rsidR="00B809D3" w:rsidRPr="00B1194A" w:rsidRDefault="00B809D3" w:rsidP="00B809D3">
      <w:pPr>
        <w:pStyle w:val="ae"/>
        <w:widowControl w:val="0"/>
        <w:numPr>
          <w:ilvl w:val="0"/>
          <w:numId w:val="10"/>
        </w:numPr>
        <w:tabs>
          <w:tab w:val="left" w:pos="246"/>
        </w:tabs>
        <w:autoSpaceDE w:val="0"/>
        <w:autoSpaceDN w:val="0"/>
        <w:spacing w:before="61" w:after="0" w:line="240" w:lineRule="auto"/>
        <w:contextualSpacing w:val="0"/>
        <w:rPr>
          <w:rFonts w:ascii="Times New Roman" w:hAnsi="Times New Roman" w:cs="Times New Roman"/>
          <w:sz w:val="24"/>
          <w:lang w:val="ru-RU"/>
        </w:rPr>
      </w:pPr>
      <w:r w:rsidRPr="00B1194A">
        <w:rPr>
          <w:rFonts w:ascii="Times New Roman" w:hAnsi="Times New Roman" w:cs="Times New Roman"/>
          <w:sz w:val="24"/>
          <w:lang w:val="ru-RU"/>
        </w:rPr>
        <w:t>Единая</w:t>
      </w:r>
      <w:r w:rsidRPr="00B1194A">
        <w:rPr>
          <w:rFonts w:ascii="Times New Roman" w:hAnsi="Times New Roman" w:cs="Times New Roman"/>
          <w:spacing w:val="-10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коллекция</w:t>
      </w:r>
      <w:r w:rsidRPr="00B1194A">
        <w:rPr>
          <w:rFonts w:ascii="Times New Roman" w:hAnsi="Times New Roman" w:cs="Times New Roman"/>
          <w:spacing w:val="-8"/>
          <w:sz w:val="24"/>
          <w:lang w:val="ru-RU"/>
        </w:rPr>
        <w:t xml:space="preserve"> </w:t>
      </w:r>
      <w:proofErr w:type="spellStart"/>
      <w:r w:rsidRPr="00B1194A">
        <w:rPr>
          <w:rFonts w:ascii="Times New Roman" w:hAnsi="Times New Roman" w:cs="Times New Roman"/>
          <w:sz w:val="24"/>
          <w:lang w:val="ru-RU"/>
        </w:rPr>
        <w:t>ЦОР</w:t>
      </w:r>
      <w:proofErr w:type="spellEnd"/>
      <w:r w:rsidRPr="00B1194A">
        <w:rPr>
          <w:rFonts w:ascii="Times New Roman" w:hAnsi="Times New Roman" w:cs="Times New Roman"/>
          <w:sz w:val="24"/>
          <w:lang w:val="ru-RU"/>
        </w:rPr>
        <w:t>:</w:t>
      </w:r>
      <w:r w:rsidRPr="00B1194A">
        <w:rPr>
          <w:rFonts w:ascii="Times New Roman" w:hAnsi="Times New Roman" w:cs="Times New Roman"/>
          <w:spacing w:val="-7"/>
          <w:sz w:val="24"/>
          <w:lang w:val="ru-RU"/>
        </w:rPr>
        <w:t xml:space="preserve"> </w:t>
      </w:r>
      <w:r w:rsidR="00BB0E09">
        <w:rPr>
          <w:rFonts w:ascii="Times New Roman" w:hAnsi="Times New Roman" w:cs="Times New Roman"/>
          <w:sz w:val="24"/>
        </w:rPr>
        <w:fldChar w:fldCharType="begin"/>
      </w:r>
      <w:r w:rsidR="00BB0E09" w:rsidRPr="00BB0E09">
        <w:rPr>
          <w:rFonts w:ascii="Times New Roman" w:hAnsi="Times New Roman" w:cs="Times New Roman"/>
          <w:sz w:val="24"/>
          <w:lang w:val="ru-RU"/>
        </w:rPr>
        <w:instrText xml:space="preserve"> </w:instrText>
      </w:r>
      <w:r w:rsidR="00BB0E09">
        <w:rPr>
          <w:rFonts w:ascii="Times New Roman" w:hAnsi="Times New Roman" w:cs="Times New Roman"/>
          <w:sz w:val="24"/>
        </w:rPr>
        <w:instrText>HYPERLINK</w:instrText>
      </w:r>
      <w:r w:rsidR="00BB0E09" w:rsidRPr="00BB0E09">
        <w:rPr>
          <w:rFonts w:ascii="Times New Roman" w:hAnsi="Times New Roman" w:cs="Times New Roman"/>
          <w:sz w:val="24"/>
          <w:lang w:val="ru-RU"/>
        </w:rPr>
        <w:instrText xml:space="preserve"> "</w:instrText>
      </w:r>
      <w:r w:rsidR="00BB0E09">
        <w:rPr>
          <w:rFonts w:ascii="Times New Roman" w:hAnsi="Times New Roman" w:cs="Times New Roman"/>
          <w:sz w:val="24"/>
        </w:rPr>
        <w:instrText>http</w:instrText>
      </w:r>
      <w:r w:rsidR="00BB0E09" w:rsidRPr="00BB0E09">
        <w:rPr>
          <w:rFonts w:ascii="Times New Roman" w:hAnsi="Times New Roman" w:cs="Times New Roman"/>
          <w:sz w:val="24"/>
          <w:lang w:val="ru-RU"/>
        </w:rPr>
        <w:instrText>://</w:instrText>
      </w:r>
      <w:r w:rsidR="00BB0E09">
        <w:rPr>
          <w:rFonts w:ascii="Times New Roman" w:hAnsi="Times New Roman" w:cs="Times New Roman"/>
          <w:sz w:val="24"/>
        </w:rPr>
        <w:instrText>school</w:instrText>
      </w:r>
      <w:r w:rsidR="00BB0E09" w:rsidRPr="00BB0E09">
        <w:rPr>
          <w:rFonts w:ascii="Times New Roman" w:hAnsi="Times New Roman" w:cs="Times New Roman"/>
          <w:sz w:val="24"/>
          <w:lang w:val="ru-RU"/>
        </w:rPr>
        <w:instrText>-</w:instrText>
      </w:r>
      <w:r w:rsidR="00BB0E09">
        <w:rPr>
          <w:rFonts w:ascii="Times New Roman" w:hAnsi="Times New Roman" w:cs="Times New Roman"/>
          <w:sz w:val="24"/>
        </w:rPr>
        <w:instrText>collection</w:instrText>
      </w:r>
      <w:r w:rsidR="00BB0E09" w:rsidRPr="00BB0E09">
        <w:rPr>
          <w:rFonts w:ascii="Times New Roman" w:hAnsi="Times New Roman" w:cs="Times New Roman"/>
          <w:sz w:val="24"/>
          <w:lang w:val="ru-RU"/>
        </w:rPr>
        <w:instrText>.</w:instrText>
      </w:r>
      <w:r w:rsidR="00BB0E09">
        <w:rPr>
          <w:rFonts w:ascii="Times New Roman" w:hAnsi="Times New Roman" w:cs="Times New Roman"/>
          <w:sz w:val="24"/>
        </w:rPr>
        <w:instrText>edu</w:instrText>
      </w:r>
      <w:r w:rsidR="00BB0E09" w:rsidRPr="00BB0E09">
        <w:rPr>
          <w:rFonts w:ascii="Times New Roman" w:hAnsi="Times New Roman" w:cs="Times New Roman"/>
          <w:sz w:val="24"/>
          <w:lang w:val="ru-RU"/>
        </w:rPr>
        <w:instrText>.</w:instrText>
      </w:r>
      <w:r w:rsidR="00BB0E09">
        <w:rPr>
          <w:rFonts w:ascii="Times New Roman" w:hAnsi="Times New Roman" w:cs="Times New Roman"/>
          <w:sz w:val="24"/>
        </w:rPr>
        <w:instrText>ru</w:instrText>
      </w:r>
      <w:r w:rsidR="00BB0E09" w:rsidRPr="00BB0E09">
        <w:rPr>
          <w:rFonts w:ascii="Times New Roman" w:hAnsi="Times New Roman" w:cs="Times New Roman"/>
          <w:sz w:val="24"/>
          <w:lang w:val="ru-RU"/>
        </w:rPr>
        <w:instrText>/" \</w:instrText>
      </w:r>
      <w:r w:rsidR="00BB0E09">
        <w:rPr>
          <w:rFonts w:ascii="Times New Roman" w:hAnsi="Times New Roman" w:cs="Times New Roman"/>
          <w:sz w:val="24"/>
        </w:rPr>
        <w:instrText>h</w:instrText>
      </w:r>
      <w:r w:rsidR="00BB0E09" w:rsidRPr="00BB0E09">
        <w:rPr>
          <w:rFonts w:ascii="Times New Roman" w:hAnsi="Times New Roman" w:cs="Times New Roman"/>
          <w:sz w:val="24"/>
          <w:lang w:val="ru-RU"/>
        </w:rPr>
        <w:instrText xml:space="preserve"> </w:instrText>
      </w:r>
      <w:r w:rsidR="00BB0E09">
        <w:rPr>
          <w:rFonts w:ascii="Times New Roman" w:hAnsi="Times New Roman" w:cs="Times New Roman"/>
          <w:sz w:val="24"/>
        </w:rPr>
        <w:fldChar w:fldCharType="separate"/>
      </w:r>
      <w:r w:rsidRPr="00B1194A">
        <w:rPr>
          <w:rFonts w:ascii="Times New Roman" w:hAnsi="Times New Roman" w:cs="Times New Roman"/>
          <w:sz w:val="24"/>
        </w:rPr>
        <w:t>http</w:t>
      </w:r>
      <w:r w:rsidRPr="00B1194A">
        <w:rPr>
          <w:rFonts w:ascii="Times New Roman" w:hAnsi="Times New Roman" w:cs="Times New Roman"/>
          <w:sz w:val="24"/>
          <w:lang w:val="ru-RU"/>
        </w:rPr>
        <w:t>://</w:t>
      </w:r>
      <w:r w:rsidRPr="00B1194A">
        <w:rPr>
          <w:rFonts w:ascii="Times New Roman" w:hAnsi="Times New Roman" w:cs="Times New Roman"/>
          <w:sz w:val="24"/>
        </w:rPr>
        <w:t>school</w:t>
      </w:r>
      <w:r w:rsidRPr="00B1194A">
        <w:rPr>
          <w:rFonts w:ascii="Times New Roman" w:hAnsi="Times New Roman" w:cs="Times New Roman"/>
          <w:sz w:val="24"/>
          <w:lang w:val="ru-RU"/>
        </w:rPr>
        <w:t>-</w:t>
      </w:r>
      <w:r w:rsidRPr="00B1194A">
        <w:rPr>
          <w:rFonts w:ascii="Times New Roman" w:hAnsi="Times New Roman" w:cs="Times New Roman"/>
          <w:spacing w:val="-2"/>
          <w:sz w:val="24"/>
        </w:rPr>
        <w:t>collection</w:t>
      </w:r>
      <w:r w:rsidRPr="00B1194A">
        <w:rPr>
          <w:rFonts w:ascii="Times New Roman" w:hAnsi="Times New Roman" w:cs="Times New Roman"/>
          <w:spacing w:val="-2"/>
          <w:sz w:val="24"/>
          <w:lang w:val="ru-RU"/>
        </w:rPr>
        <w:t>.</w:t>
      </w:r>
      <w:proofErr w:type="spellStart"/>
      <w:r w:rsidRPr="00B1194A">
        <w:rPr>
          <w:rFonts w:ascii="Times New Roman" w:hAnsi="Times New Roman" w:cs="Times New Roman"/>
          <w:spacing w:val="-2"/>
          <w:sz w:val="24"/>
        </w:rPr>
        <w:t>edu</w:t>
      </w:r>
      <w:proofErr w:type="spellEnd"/>
      <w:r w:rsidRPr="00B1194A">
        <w:rPr>
          <w:rFonts w:ascii="Times New Roman" w:hAnsi="Times New Roman" w:cs="Times New Roman"/>
          <w:spacing w:val="-2"/>
          <w:sz w:val="24"/>
          <w:lang w:val="ru-RU"/>
        </w:rPr>
        <w:t>.</w:t>
      </w:r>
      <w:proofErr w:type="spellStart"/>
      <w:r w:rsidRPr="00B1194A">
        <w:rPr>
          <w:rFonts w:ascii="Times New Roman" w:hAnsi="Times New Roman" w:cs="Times New Roman"/>
          <w:spacing w:val="-2"/>
          <w:sz w:val="24"/>
        </w:rPr>
        <w:t>ru</w:t>
      </w:r>
      <w:proofErr w:type="spellEnd"/>
      <w:r w:rsidR="00BB0E09">
        <w:rPr>
          <w:rFonts w:ascii="Times New Roman" w:hAnsi="Times New Roman" w:cs="Times New Roman"/>
          <w:spacing w:val="-2"/>
          <w:sz w:val="24"/>
        </w:rPr>
        <w:fldChar w:fldCharType="end"/>
      </w:r>
    </w:p>
    <w:p w:rsidR="00B809D3" w:rsidRPr="00B1194A" w:rsidRDefault="00B809D3" w:rsidP="00B809D3">
      <w:pPr>
        <w:pStyle w:val="ae"/>
        <w:widowControl w:val="0"/>
        <w:numPr>
          <w:ilvl w:val="0"/>
          <w:numId w:val="10"/>
        </w:numPr>
        <w:tabs>
          <w:tab w:val="left" w:pos="246"/>
        </w:tabs>
        <w:autoSpaceDE w:val="0"/>
        <w:autoSpaceDN w:val="0"/>
        <w:spacing w:before="60" w:after="0" w:line="240" w:lineRule="auto"/>
        <w:contextualSpacing w:val="0"/>
        <w:rPr>
          <w:rFonts w:ascii="Times New Roman" w:hAnsi="Times New Roman" w:cs="Times New Roman"/>
          <w:sz w:val="24"/>
          <w:lang w:val="ru-RU"/>
        </w:rPr>
      </w:pPr>
      <w:r w:rsidRPr="00B1194A">
        <w:rPr>
          <w:rFonts w:ascii="Times New Roman" w:hAnsi="Times New Roman" w:cs="Times New Roman"/>
          <w:sz w:val="24"/>
          <w:lang w:val="ru-RU"/>
        </w:rPr>
        <w:t>Библиотека</w:t>
      </w:r>
      <w:r w:rsidRPr="00B1194A">
        <w:rPr>
          <w:rFonts w:ascii="Times New Roman" w:hAnsi="Times New Roman" w:cs="Times New Roman"/>
          <w:spacing w:val="-7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материалов</w:t>
      </w:r>
      <w:r w:rsidRPr="00B1194A">
        <w:rPr>
          <w:rFonts w:ascii="Times New Roman" w:hAnsi="Times New Roman" w:cs="Times New Roman"/>
          <w:spacing w:val="-4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для</w:t>
      </w:r>
      <w:r w:rsidRPr="00B1194A">
        <w:rPr>
          <w:rFonts w:ascii="Times New Roman" w:hAnsi="Times New Roman" w:cs="Times New Roman"/>
          <w:spacing w:val="-5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начальной</w:t>
      </w:r>
      <w:r w:rsidRPr="00B1194A">
        <w:rPr>
          <w:rFonts w:ascii="Times New Roman" w:hAnsi="Times New Roman" w:cs="Times New Roman"/>
          <w:spacing w:val="-4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школы</w:t>
      </w:r>
      <w:r w:rsidRPr="00B1194A">
        <w:rPr>
          <w:rFonts w:ascii="Times New Roman" w:hAnsi="Times New Roman" w:cs="Times New Roman"/>
          <w:spacing w:val="-4"/>
          <w:sz w:val="24"/>
          <w:lang w:val="ru-RU"/>
        </w:rPr>
        <w:t xml:space="preserve"> </w:t>
      </w:r>
      <w:r w:rsidR="00BB0E09">
        <w:rPr>
          <w:rFonts w:ascii="Times New Roman" w:hAnsi="Times New Roman" w:cs="Times New Roman"/>
          <w:spacing w:val="-2"/>
          <w:sz w:val="24"/>
        </w:rPr>
        <w:fldChar w:fldCharType="begin"/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 xml:space="preserve"> </w:instrText>
      </w:r>
      <w:r w:rsidR="00BB0E09">
        <w:rPr>
          <w:rFonts w:ascii="Times New Roman" w:hAnsi="Times New Roman" w:cs="Times New Roman"/>
          <w:spacing w:val="-2"/>
          <w:sz w:val="24"/>
        </w:rPr>
        <w:instrText>HYPERLINK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 xml:space="preserve"> "</w:instrText>
      </w:r>
      <w:r w:rsidR="00BB0E09">
        <w:rPr>
          <w:rFonts w:ascii="Times New Roman" w:hAnsi="Times New Roman" w:cs="Times New Roman"/>
          <w:spacing w:val="-2"/>
          <w:sz w:val="24"/>
        </w:rPr>
        <w:instrText>http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://</w:instrText>
      </w:r>
      <w:r w:rsidR="00BB0E09">
        <w:rPr>
          <w:rFonts w:ascii="Times New Roman" w:hAnsi="Times New Roman" w:cs="Times New Roman"/>
          <w:spacing w:val="-2"/>
          <w:sz w:val="24"/>
        </w:rPr>
        <w:instrText>www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.</w:instrText>
      </w:r>
      <w:r w:rsidR="00BB0E09">
        <w:rPr>
          <w:rFonts w:ascii="Times New Roman" w:hAnsi="Times New Roman" w:cs="Times New Roman"/>
          <w:spacing w:val="-2"/>
          <w:sz w:val="24"/>
        </w:rPr>
        <w:instrText>nachalka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.</w:instrText>
      </w:r>
      <w:r w:rsidR="00BB0E09">
        <w:rPr>
          <w:rFonts w:ascii="Times New Roman" w:hAnsi="Times New Roman" w:cs="Times New Roman"/>
          <w:spacing w:val="-2"/>
          <w:sz w:val="24"/>
        </w:rPr>
        <w:instrText>com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/</w:instrText>
      </w:r>
      <w:r w:rsidR="00BB0E09">
        <w:rPr>
          <w:rFonts w:ascii="Times New Roman" w:hAnsi="Times New Roman" w:cs="Times New Roman"/>
          <w:spacing w:val="-2"/>
          <w:sz w:val="24"/>
        </w:rPr>
        <w:instrText>biblioteka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" \</w:instrText>
      </w:r>
      <w:r w:rsidR="00BB0E09">
        <w:rPr>
          <w:rFonts w:ascii="Times New Roman" w:hAnsi="Times New Roman" w:cs="Times New Roman"/>
          <w:spacing w:val="-2"/>
          <w:sz w:val="24"/>
        </w:rPr>
        <w:instrText>h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 xml:space="preserve"> </w:instrText>
      </w:r>
      <w:r w:rsidR="00BB0E09">
        <w:rPr>
          <w:rFonts w:ascii="Times New Roman" w:hAnsi="Times New Roman" w:cs="Times New Roman"/>
          <w:spacing w:val="-2"/>
          <w:sz w:val="24"/>
        </w:rPr>
        <w:fldChar w:fldCharType="separate"/>
      </w:r>
      <w:r w:rsidRPr="00B1194A">
        <w:rPr>
          <w:rFonts w:ascii="Times New Roman" w:hAnsi="Times New Roman" w:cs="Times New Roman"/>
          <w:spacing w:val="-2"/>
          <w:sz w:val="24"/>
        </w:rPr>
        <w:t>http</w:t>
      </w:r>
      <w:r w:rsidRPr="00B1194A">
        <w:rPr>
          <w:rFonts w:ascii="Times New Roman" w:hAnsi="Times New Roman" w:cs="Times New Roman"/>
          <w:spacing w:val="-2"/>
          <w:sz w:val="24"/>
          <w:lang w:val="ru-RU"/>
        </w:rPr>
        <w:t>://</w:t>
      </w:r>
      <w:r w:rsidRPr="00B1194A">
        <w:rPr>
          <w:rFonts w:ascii="Times New Roman" w:hAnsi="Times New Roman" w:cs="Times New Roman"/>
          <w:spacing w:val="-2"/>
          <w:sz w:val="24"/>
        </w:rPr>
        <w:t>www</w:t>
      </w:r>
      <w:r w:rsidRPr="00B1194A">
        <w:rPr>
          <w:rFonts w:ascii="Times New Roman" w:hAnsi="Times New Roman" w:cs="Times New Roman"/>
          <w:spacing w:val="-2"/>
          <w:sz w:val="24"/>
          <w:lang w:val="ru-RU"/>
        </w:rPr>
        <w:t>.</w:t>
      </w:r>
      <w:proofErr w:type="spellStart"/>
      <w:r w:rsidRPr="00B1194A">
        <w:rPr>
          <w:rFonts w:ascii="Times New Roman" w:hAnsi="Times New Roman" w:cs="Times New Roman"/>
          <w:spacing w:val="-2"/>
          <w:sz w:val="24"/>
        </w:rPr>
        <w:t>nachalka</w:t>
      </w:r>
      <w:proofErr w:type="spellEnd"/>
      <w:r w:rsidRPr="00B1194A">
        <w:rPr>
          <w:rFonts w:ascii="Times New Roman" w:hAnsi="Times New Roman" w:cs="Times New Roman"/>
          <w:spacing w:val="-2"/>
          <w:sz w:val="24"/>
          <w:lang w:val="ru-RU"/>
        </w:rPr>
        <w:t>.</w:t>
      </w:r>
      <w:r w:rsidRPr="00B1194A">
        <w:rPr>
          <w:rFonts w:ascii="Times New Roman" w:hAnsi="Times New Roman" w:cs="Times New Roman"/>
          <w:spacing w:val="-2"/>
          <w:sz w:val="24"/>
        </w:rPr>
        <w:t>com</w:t>
      </w:r>
      <w:r w:rsidRPr="00B1194A">
        <w:rPr>
          <w:rFonts w:ascii="Times New Roman" w:hAnsi="Times New Roman" w:cs="Times New Roman"/>
          <w:spacing w:val="-2"/>
          <w:sz w:val="24"/>
          <w:lang w:val="ru-RU"/>
        </w:rPr>
        <w:t>/</w:t>
      </w:r>
      <w:proofErr w:type="spellStart"/>
      <w:r w:rsidRPr="00B1194A">
        <w:rPr>
          <w:rFonts w:ascii="Times New Roman" w:hAnsi="Times New Roman" w:cs="Times New Roman"/>
          <w:spacing w:val="-2"/>
          <w:sz w:val="24"/>
        </w:rPr>
        <w:t>biblioteka</w:t>
      </w:r>
      <w:proofErr w:type="spellEnd"/>
      <w:r w:rsidR="00BB0E09">
        <w:rPr>
          <w:rFonts w:ascii="Times New Roman" w:hAnsi="Times New Roman" w:cs="Times New Roman"/>
          <w:spacing w:val="-2"/>
          <w:sz w:val="24"/>
        </w:rPr>
        <w:fldChar w:fldCharType="end"/>
      </w:r>
    </w:p>
    <w:p w:rsidR="00B809D3" w:rsidRPr="00B1194A" w:rsidRDefault="00B809D3" w:rsidP="00B809D3">
      <w:pPr>
        <w:pStyle w:val="ae"/>
        <w:widowControl w:val="0"/>
        <w:numPr>
          <w:ilvl w:val="0"/>
          <w:numId w:val="10"/>
        </w:numPr>
        <w:tabs>
          <w:tab w:val="left" w:pos="246"/>
        </w:tabs>
        <w:autoSpaceDE w:val="0"/>
        <w:autoSpaceDN w:val="0"/>
        <w:spacing w:before="60" w:after="0" w:line="240" w:lineRule="auto"/>
        <w:contextualSpacing w:val="0"/>
        <w:rPr>
          <w:rFonts w:ascii="Times New Roman" w:hAnsi="Times New Roman" w:cs="Times New Roman"/>
          <w:sz w:val="24"/>
          <w:lang w:val="ru-RU"/>
        </w:rPr>
      </w:pPr>
      <w:r w:rsidRPr="00B1194A">
        <w:rPr>
          <w:rFonts w:ascii="Times New Roman" w:hAnsi="Times New Roman" w:cs="Times New Roman"/>
          <w:sz w:val="24"/>
          <w:lang w:val="ru-RU"/>
        </w:rPr>
        <w:t>Фестиваль</w:t>
      </w:r>
      <w:r w:rsidRPr="00B1194A">
        <w:rPr>
          <w:rFonts w:ascii="Times New Roman" w:hAnsi="Times New Roman" w:cs="Times New Roman"/>
          <w:spacing w:val="-9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педагогических</w:t>
      </w:r>
      <w:r w:rsidRPr="00B1194A">
        <w:rPr>
          <w:rFonts w:ascii="Times New Roman" w:hAnsi="Times New Roman" w:cs="Times New Roman"/>
          <w:spacing w:val="-5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идей</w:t>
      </w:r>
      <w:r w:rsidRPr="00B1194A">
        <w:rPr>
          <w:rFonts w:ascii="Times New Roman" w:hAnsi="Times New Roman" w:cs="Times New Roman"/>
          <w:spacing w:val="-5"/>
          <w:sz w:val="24"/>
          <w:lang w:val="ru-RU"/>
        </w:rPr>
        <w:t xml:space="preserve"> </w:t>
      </w:r>
      <w:r w:rsidR="00BB0E09">
        <w:rPr>
          <w:rFonts w:ascii="Times New Roman" w:hAnsi="Times New Roman" w:cs="Times New Roman"/>
          <w:spacing w:val="-2"/>
          <w:sz w:val="24"/>
        </w:rPr>
        <w:fldChar w:fldCharType="begin"/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 xml:space="preserve"> </w:instrText>
      </w:r>
      <w:r w:rsidR="00BB0E09">
        <w:rPr>
          <w:rFonts w:ascii="Times New Roman" w:hAnsi="Times New Roman" w:cs="Times New Roman"/>
          <w:spacing w:val="-2"/>
          <w:sz w:val="24"/>
        </w:rPr>
        <w:instrText>HYPERLINK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 xml:space="preserve"> "</w:instrText>
      </w:r>
      <w:r w:rsidR="00BB0E09">
        <w:rPr>
          <w:rFonts w:ascii="Times New Roman" w:hAnsi="Times New Roman" w:cs="Times New Roman"/>
          <w:spacing w:val="-2"/>
          <w:sz w:val="24"/>
        </w:rPr>
        <w:instrText>http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://</w:instrText>
      </w:r>
      <w:r w:rsidR="00BB0E09">
        <w:rPr>
          <w:rFonts w:ascii="Times New Roman" w:hAnsi="Times New Roman" w:cs="Times New Roman"/>
          <w:spacing w:val="-2"/>
          <w:sz w:val="24"/>
        </w:rPr>
        <w:instrText>festival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.1</w:instrText>
      </w:r>
      <w:r w:rsidR="00BB0E09">
        <w:rPr>
          <w:rFonts w:ascii="Times New Roman" w:hAnsi="Times New Roman" w:cs="Times New Roman"/>
          <w:spacing w:val="-2"/>
          <w:sz w:val="24"/>
        </w:rPr>
        <w:instrText>september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.</w:instrText>
      </w:r>
      <w:r w:rsidR="00BB0E09">
        <w:rPr>
          <w:rFonts w:ascii="Times New Roman" w:hAnsi="Times New Roman" w:cs="Times New Roman"/>
          <w:spacing w:val="-2"/>
          <w:sz w:val="24"/>
        </w:rPr>
        <w:instrText>ru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/" \</w:instrText>
      </w:r>
      <w:r w:rsidR="00BB0E09">
        <w:rPr>
          <w:rFonts w:ascii="Times New Roman" w:hAnsi="Times New Roman" w:cs="Times New Roman"/>
          <w:spacing w:val="-2"/>
          <w:sz w:val="24"/>
        </w:rPr>
        <w:instrText>h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 xml:space="preserve"> </w:instrText>
      </w:r>
      <w:r w:rsidR="00BB0E09">
        <w:rPr>
          <w:rFonts w:ascii="Times New Roman" w:hAnsi="Times New Roman" w:cs="Times New Roman"/>
          <w:spacing w:val="-2"/>
          <w:sz w:val="24"/>
        </w:rPr>
        <w:fldChar w:fldCharType="separate"/>
      </w:r>
      <w:r w:rsidRPr="00B1194A">
        <w:rPr>
          <w:rFonts w:ascii="Times New Roman" w:hAnsi="Times New Roman" w:cs="Times New Roman"/>
          <w:spacing w:val="-2"/>
          <w:sz w:val="24"/>
        </w:rPr>
        <w:t>http</w:t>
      </w:r>
      <w:r w:rsidRPr="00B1194A">
        <w:rPr>
          <w:rFonts w:ascii="Times New Roman" w:hAnsi="Times New Roman" w:cs="Times New Roman"/>
          <w:spacing w:val="-2"/>
          <w:sz w:val="24"/>
          <w:lang w:val="ru-RU"/>
        </w:rPr>
        <w:t>://</w:t>
      </w:r>
      <w:r w:rsidRPr="00B1194A">
        <w:rPr>
          <w:rFonts w:ascii="Times New Roman" w:hAnsi="Times New Roman" w:cs="Times New Roman"/>
          <w:spacing w:val="-2"/>
          <w:sz w:val="24"/>
        </w:rPr>
        <w:t>festival</w:t>
      </w:r>
      <w:r w:rsidRPr="00B1194A">
        <w:rPr>
          <w:rFonts w:ascii="Times New Roman" w:hAnsi="Times New Roman" w:cs="Times New Roman"/>
          <w:spacing w:val="-2"/>
          <w:sz w:val="24"/>
          <w:lang w:val="ru-RU"/>
        </w:rPr>
        <w:t>.1</w:t>
      </w:r>
      <w:proofErr w:type="spellStart"/>
      <w:r w:rsidRPr="00B1194A">
        <w:rPr>
          <w:rFonts w:ascii="Times New Roman" w:hAnsi="Times New Roman" w:cs="Times New Roman"/>
          <w:spacing w:val="-2"/>
          <w:sz w:val="24"/>
        </w:rPr>
        <w:t>september</w:t>
      </w:r>
      <w:proofErr w:type="spellEnd"/>
      <w:r w:rsidRPr="00B1194A">
        <w:rPr>
          <w:rFonts w:ascii="Times New Roman" w:hAnsi="Times New Roman" w:cs="Times New Roman"/>
          <w:spacing w:val="-2"/>
          <w:sz w:val="24"/>
          <w:lang w:val="ru-RU"/>
        </w:rPr>
        <w:t>.</w:t>
      </w:r>
      <w:proofErr w:type="spellStart"/>
      <w:r w:rsidRPr="00B1194A">
        <w:rPr>
          <w:rFonts w:ascii="Times New Roman" w:hAnsi="Times New Roman" w:cs="Times New Roman"/>
          <w:spacing w:val="-2"/>
          <w:sz w:val="24"/>
        </w:rPr>
        <w:t>ru</w:t>
      </w:r>
      <w:proofErr w:type="spellEnd"/>
      <w:r w:rsidR="00BB0E09">
        <w:rPr>
          <w:rFonts w:ascii="Times New Roman" w:hAnsi="Times New Roman" w:cs="Times New Roman"/>
          <w:spacing w:val="-2"/>
          <w:sz w:val="24"/>
        </w:rPr>
        <w:fldChar w:fldCharType="end"/>
      </w:r>
    </w:p>
    <w:p w:rsidR="00B809D3" w:rsidRPr="00B1194A" w:rsidRDefault="00B809D3" w:rsidP="00B809D3">
      <w:pPr>
        <w:pStyle w:val="ae"/>
        <w:widowControl w:val="0"/>
        <w:numPr>
          <w:ilvl w:val="0"/>
          <w:numId w:val="10"/>
        </w:numPr>
        <w:tabs>
          <w:tab w:val="left" w:pos="246"/>
        </w:tabs>
        <w:autoSpaceDE w:val="0"/>
        <w:autoSpaceDN w:val="0"/>
        <w:spacing w:before="60" w:after="0" w:line="240" w:lineRule="auto"/>
        <w:contextualSpacing w:val="0"/>
        <w:rPr>
          <w:rFonts w:ascii="Times New Roman" w:hAnsi="Times New Roman" w:cs="Times New Roman"/>
          <w:sz w:val="24"/>
          <w:lang w:val="ru-RU"/>
        </w:rPr>
      </w:pPr>
      <w:r w:rsidRPr="00B1194A">
        <w:rPr>
          <w:rFonts w:ascii="Times New Roman" w:hAnsi="Times New Roman" w:cs="Times New Roman"/>
          <w:sz w:val="24"/>
          <w:lang w:val="ru-RU"/>
        </w:rPr>
        <w:t>Портал</w:t>
      </w:r>
      <w:r w:rsidRPr="00B1194A">
        <w:rPr>
          <w:rFonts w:ascii="Times New Roman" w:hAnsi="Times New Roman" w:cs="Times New Roman"/>
          <w:spacing w:val="-4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«Музеи</w:t>
      </w:r>
      <w:r w:rsidRPr="00B1194A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России»</w:t>
      </w:r>
      <w:r w:rsidRPr="00B1194A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="00BB0E09">
        <w:rPr>
          <w:rFonts w:ascii="Times New Roman" w:hAnsi="Times New Roman" w:cs="Times New Roman"/>
          <w:spacing w:val="-2"/>
          <w:sz w:val="24"/>
        </w:rPr>
        <w:fldChar w:fldCharType="begin"/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 xml:space="preserve"> </w:instrText>
      </w:r>
      <w:r w:rsidR="00BB0E09">
        <w:rPr>
          <w:rFonts w:ascii="Times New Roman" w:hAnsi="Times New Roman" w:cs="Times New Roman"/>
          <w:spacing w:val="-2"/>
          <w:sz w:val="24"/>
        </w:rPr>
        <w:instrText>HYPERLINK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 xml:space="preserve"> "</w:instrText>
      </w:r>
      <w:r w:rsidR="00BB0E09">
        <w:rPr>
          <w:rFonts w:ascii="Times New Roman" w:hAnsi="Times New Roman" w:cs="Times New Roman"/>
          <w:spacing w:val="-2"/>
          <w:sz w:val="24"/>
        </w:rPr>
        <w:instrText>http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://</w:instrText>
      </w:r>
      <w:r w:rsidR="00BB0E09">
        <w:rPr>
          <w:rFonts w:ascii="Times New Roman" w:hAnsi="Times New Roman" w:cs="Times New Roman"/>
          <w:spacing w:val="-2"/>
          <w:sz w:val="24"/>
        </w:rPr>
        <w:instrText>www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.</w:instrText>
      </w:r>
      <w:r w:rsidR="00BB0E09">
        <w:rPr>
          <w:rFonts w:ascii="Times New Roman" w:hAnsi="Times New Roman" w:cs="Times New Roman"/>
          <w:spacing w:val="-2"/>
          <w:sz w:val="24"/>
        </w:rPr>
        <w:instrText>museum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.</w:instrText>
      </w:r>
      <w:r w:rsidR="00BB0E09">
        <w:rPr>
          <w:rFonts w:ascii="Times New Roman" w:hAnsi="Times New Roman" w:cs="Times New Roman"/>
          <w:spacing w:val="-2"/>
          <w:sz w:val="24"/>
        </w:rPr>
        <w:instrText>ru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/" \</w:instrText>
      </w:r>
      <w:r w:rsidR="00BB0E09">
        <w:rPr>
          <w:rFonts w:ascii="Times New Roman" w:hAnsi="Times New Roman" w:cs="Times New Roman"/>
          <w:spacing w:val="-2"/>
          <w:sz w:val="24"/>
        </w:rPr>
        <w:instrText>h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 xml:space="preserve"> </w:instrText>
      </w:r>
      <w:r w:rsidR="00BB0E09">
        <w:rPr>
          <w:rFonts w:ascii="Times New Roman" w:hAnsi="Times New Roman" w:cs="Times New Roman"/>
          <w:spacing w:val="-2"/>
          <w:sz w:val="24"/>
        </w:rPr>
        <w:fldChar w:fldCharType="separate"/>
      </w:r>
      <w:r w:rsidRPr="00B1194A">
        <w:rPr>
          <w:rFonts w:ascii="Times New Roman" w:hAnsi="Times New Roman" w:cs="Times New Roman"/>
          <w:spacing w:val="-2"/>
          <w:sz w:val="24"/>
        </w:rPr>
        <w:t>http</w:t>
      </w:r>
      <w:r w:rsidRPr="00B1194A">
        <w:rPr>
          <w:rFonts w:ascii="Times New Roman" w:hAnsi="Times New Roman" w:cs="Times New Roman"/>
          <w:spacing w:val="-2"/>
          <w:sz w:val="24"/>
          <w:lang w:val="ru-RU"/>
        </w:rPr>
        <w:t>://</w:t>
      </w:r>
      <w:r w:rsidRPr="00B1194A">
        <w:rPr>
          <w:rFonts w:ascii="Times New Roman" w:hAnsi="Times New Roman" w:cs="Times New Roman"/>
          <w:spacing w:val="-2"/>
          <w:sz w:val="24"/>
        </w:rPr>
        <w:t>www</w:t>
      </w:r>
      <w:r w:rsidRPr="00B1194A">
        <w:rPr>
          <w:rFonts w:ascii="Times New Roman" w:hAnsi="Times New Roman" w:cs="Times New Roman"/>
          <w:spacing w:val="-2"/>
          <w:sz w:val="24"/>
          <w:lang w:val="ru-RU"/>
        </w:rPr>
        <w:t>.</w:t>
      </w:r>
      <w:r w:rsidRPr="00B1194A">
        <w:rPr>
          <w:rFonts w:ascii="Times New Roman" w:hAnsi="Times New Roman" w:cs="Times New Roman"/>
          <w:spacing w:val="-2"/>
          <w:sz w:val="24"/>
        </w:rPr>
        <w:t>museum</w:t>
      </w:r>
      <w:r w:rsidRPr="00B1194A">
        <w:rPr>
          <w:rFonts w:ascii="Times New Roman" w:hAnsi="Times New Roman" w:cs="Times New Roman"/>
          <w:spacing w:val="-2"/>
          <w:sz w:val="24"/>
          <w:lang w:val="ru-RU"/>
        </w:rPr>
        <w:t>.</w:t>
      </w:r>
      <w:proofErr w:type="spellStart"/>
      <w:r w:rsidRPr="00B1194A">
        <w:rPr>
          <w:rFonts w:ascii="Times New Roman" w:hAnsi="Times New Roman" w:cs="Times New Roman"/>
          <w:spacing w:val="-2"/>
          <w:sz w:val="24"/>
        </w:rPr>
        <w:t>ru</w:t>
      </w:r>
      <w:proofErr w:type="spellEnd"/>
      <w:r w:rsidR="00BB0E09">
        <w:rPr>
          <w:rFonts w:ascii="Times New Roman" w:hAnsi="Times New Roman" w:cs="Times New Roman"/>
          <w:spacing w:val="-2"/>
          <w:sz w:val="24"/>
        </w:rPr>
        <w:fldChar w:fldCharType="end"/>
      </w:r>
    </w:p>
    <w:p w:rsidR="00B809D3" w:rsidRPr="00B1194A" w:rsidRDefault="00B809D3" w:rsidP="00B809D3">
      <w:pPr>
        <w:pStyle w:val="ae"/>
        <w:widowControl w:val="0"/>
        <w:numPr>
          <w:ilvl w:val="0"/>
          <w:numId w:val="10"/>
        </w:numPr>
        <w:tabs>
          <w:tab w:val="left" w:pos="246"/>
        </w:tabs>
        <w:autoSpaceDE w:val="0"/>
        <w:autoSpaceDN w:val="0"/>
        <w:spacing w:before="60" w:after="0" w:line="240" w:lineRule="auto"/>
        <w:contextualSpacing w:val="0"/>
        <w:rPr>
          <w:rFonts w:ascii="Times New Roman" w:hAnsi="Times New Roman" w:cs="Times New Roman"/>
          <w:sz w:val="24"/>
          <w:lang w:val="ru-RU"/>
        </w:rPr>
      </w:pPr>
      <w:r w:rsidRPr="00B1194A">
        <w:rPr>
          <w:rFonts w:ascii="Times New Roman" w:hAnsi="Times New Roman" w:cs="Times New Roman"/>
          <w:sz w:val="24"/>
          <w:lang w:val="ru-RU"/>
        </w:rPr>
        <w:t>Детские</w:t>
      </w:r>
      <w:r w:rsidRPr="00B1194A">
        <w:rPr>
          <w:rFonts w:ascii="Times New Roman" w:hAnsi="Times New Roman" w:cs="Times New Roman"/>
          <w:spacing w:val="-6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электронные</w:t>
      </w:r>
      <w:r w:rsidRPr="00B1194A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презентации</w:t>
      </w:r>
      <w:r w:rsidRPr="00B1194A">
        <w:rPr>
          <w:rFonts w:ascii="Times New Roman" w:hAnsi="Times New Roman" w:cs="Times New Roman"/>
          <w:spacing w:val="-4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и</w:t>
      </w:r>
      <w:r w:rsidRPr="00B1194A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клипы</w:t>
      </w:r>
      <w:r w:rsidRPr="00B1194A">
        <w:rPr>
          <w:rFonts w:ascii="Times New Roman" w:hAnsi="Times New Roman" w:cs="Times New Roman"/>
          <w:spacing w:val="-3"/>
          <w:sz w:val="24"/>
          <w:lang w:val="ru-RU"/>
        </w:rPr>
        <w:t xml:space="preserve"> </w:t>
      </w:r>
      <w:r w:rsidR="00BB0E09">
        <w:rPr>
          <w:rFonts w:ascii="Times New Roman" w:hAnsi="Times New Roman" w:cs="Times New Roman"/>
          <w:spacing w:val="-2"/>
          <w:sz w:val="24"/>
        </w:rPr>
        <w:fldChar w:fldCharType="begin"/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 xml:space="preserve"> </w:instrText>
      </w:r>
      <w:r w:rsidR="00BB0E09">
        <w:rPr>
          <w:rFonts w:ascii="Times New Roman" w:hAnsi="Times New Roman" w:cs="Times New Roman"/>
          <w:spacing w:val="-2"/>
          <w:sz w:val="24"/>
        </w:rPr>
        <w:instrText>HYPERLINK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 xml:space="preserve"> "</w:instrText>
      </w:r>
      <w:r w:rsidR="00BB0E09">
        <w:rPr>
          <w:rFonts w:ascii="Times New Roman" w:hAnsi="Times New Roman" w:cs="Times New Roman"/>
          <w:spacing w:val="-2"/>
          <w:sz w:val="24"/>
        </w:rPr>
        <w:instrText>http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://</w:instrText>
      </w:r>
      <w:r w:rsidR="00BB0E09">
        <w:rPr>
          <w:rFonts w:ascii="Times New Roman" w:hAnsi="Times New Roman" w:cs="Times New Roman"/>
          <w:spacing w:val="-2"/>
          <w:sz w:val="24"/>
        </w:rPr>
        <w:instrText>viki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.</w:instrText>
      </w:r>
      <w:r w:rsidR="00BB0E09">
        <w:rPr>
          <w:rFonts w:ascii="Times New Roman" w:hAnsi="Times New Roman" w:cs="Times New Roman"/>
          <w:spacing w:val="-2"/>
          <w:sz w:val="24"/>
        </w:rPr>
        <w:instrText>rdf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.</w:instrText>
      </w:r>
      <w:r w:rsidR="00BB0E09">
        <w:rPr>
          <w:rFonts w:ascii="Times New Roman" w:hAnsi="Times New Roman" w:cs="Times New Roman"/>
          <w:spacing w:val="-2"/>
          <w:sz w:val="24"/>
        </w:rPr>
        <w:instrText>ru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>/" \</w:instrText>
      </w:r>
      <w:r w:rsidR="00BB0E09">
        <w:rPr>
          <w:rFonts w:ascii="Times New Roman" w:hAnsi="Times New Roman" w:cs="Times New Roman"/>
          <w:spacing w:val="-2"/>
          <w:sz w:val="24"/>
        </w:rPr>
        <w:instrText>h</w:instrText>
      </w:r>
      <w:r w:rsidR="00BB0E09" w:rsidRPr="00BB0E09">
        <w:rPr>
          <w:rFonts w:ascii="Times New Roman" w:hAnsi="Times New Roman" w:cs="Times New Roman"/>
          <w:spacing w:val="-2"/>
          <w:sz w:val="24"/>
          <w:lang w:val="ru-RU"/>
        </w:rPr>
        <w:instrText xml:space="preserve"> </w:instrText>
      </w:r>
      <w:r w:rsidR="00BB0E09">
        <w:rPr>
          <w:rFonts w:ascii="Times New Roman" w:hAnsi="Times New Roman" w:cs="Times New Roman"/>
          <w:spacing w:val="-2"/>
          <w:sz w:val="24"/>
        </w:rPr>
        <w:fldChar w:fldCharType="separate"/>
      </w:r>
      <w:r w:rsidRPr="00B1194A">
        <w:rPr>
          <w:rFonts w:ascii="Times New Roman" w:hAnsi="Times New Roman" w:cs="Times New Roman"/>
          <w:spacing w:val="-2"/>
          <w:sz w:val="24"/>
        </w:rPr>
        <w:t>http</w:t>
      </w:r>
      <w:r w:rsidRPr="00B1194A">
        <w:rPr>
          <w:rFonts w:ascii="Times New Roman" w:hAnsi="Times New Roman" w:cs="Times New Roman"/>
          <w:spacing w:val="-2"/>
          <w:sz w:val="24"/>
          <w:lang w:val="ru-RU"/>
        </w:rPr>
        <w:t>://</w:t>
      </w:r>
      <w:proofErr w:type="spellStart"/>
      <w:r w:rsidRPr="00B1194A">
        <w:rPr>
          <w:rFonts w:ascii="Times New Roman" w:hAnsi="Times New Roman" w:cs="Times New Roman"/>
          <w:spacing w:val="-2"/>
          <w:sz w:val="24"/>
        </w:rPr>
        <w:t>viki</w:t>
      </w:r>
      <w:proofErr w:type="spellEnd"/>
      <w:r w:rsidRPr="00B1194A">
        <w:rPr>
          <w:rFonts w:ascii="Times New Roman" w:hAnsi="Times New Roman" w:cs="Times New Roman"/>
          <w:spacing w:val="-2"/>
          <w:sz w:val="24"/>
          <w:lang w:val="ru-RU"/>
        </w:rPr>
        <w:t>.</w:t>
      </w:r>
      <w:proofErr w:type="spellStart"/>
      <w:r w:rsidRPr="00B1194A">
        <w:rPr>
          <w:rFonts w:ascii="Times New Roman" w:hAnsi="Times New Roman" w:cs="Times New Roman"/>
          <w:spacing w:val="-2"/>
          <w:sz w:val="24"/>
        </w:rPr>
        <w:t>rdf</w:t>
      </w:r>
      <w:proofErr w:type="spellEnd"/>
      <w:r w:rsidRPr="00B1194A">
        <w:rPr>
          <w:rFonts w:ascii="Times New Roman" w:hAnsi="Times New Roman" w:cs="Times New Roman"/>
          <w:spacing w:val="-2"/>
          <w:sz w:val="24"/>
          <w:lang w:val="ru-RU"/>
        </w:rPr>
        <w:t>.</w:t>
      </w:r>
      <w:proofErr w:type="spellStart"/>
      <w:r w:rsidRPr="00B1194A">
        <w:rPr>
          <w:rFonts w:ascii="Times New Roman" w:hAnsi="Times New Roman" w:cs="Times New Roman"/>
          <w:spacing w:val="-2"/>
          <w:sz w:val="24"/>
        </w:rPr>
        <w:t>ru</w:t>
      </w:r>
      <w:proofErr w:type="spellEnd"/>
      <w:r w:rsidRPr="00B1194A">
        <w:rPr>
          <w:rFonts w:ascii="Times New Roman" w:hAnsi="Times New Roman" w:cs="Times New Roman"/>
          <w:spacing w:val="-2"/>
          <w:sz w:val="24"/>
          <w:lang w:val="ru-RU"/>
        </w:rPr>
        <w:t>/</w:t>
      </w:r>
      <w:r w:rsidR="00BB0E09">
        <w:rPr>
          <w:rFonts w:ascii="Times New Roman" w:hAnsi="Times New Roman" w:cs="Times New Roman"/>
          <w:spacing w:val="-2"/>
          <w:sz w:val="24"/>
          <w:lang w:val="ru-RU"/>
        </w:rPr>
        <w:fldChar w:fldCharType="end"/>
      </w:r>
    </w:p>
    <w:p w:rsidR="00B809D3" w:rsidRPr="00B1194A" w:rsidRDefault="00B809D3" w:rsidP="00B809D3">
      <w:pPr>
        <w:pStyle w:val="ae"/>
        <w:widowControl w:val="0"/>
        <w:numPr>
          <w:ilvl w:val="0"/>
          <w:numId w:val="10"/>
        </w:numPr>
        <w:tabs>
          <w:tab w:val="left" w:pos="246"/>
        </w:tabs>
        <w:autoSpaceDE w:val="0"/>
        <w:autoSpaceDN w:val="0"/>
        <w:spacing w:before="60" w:after="0" w:line="240" w:lineRule="auto"/>
        <w:contextualSpacing w:val="0"/>
        <w:rPr>
          <w:rFonts w:ascii="Times New Roman" w:hAnsi="Times New Roman" w:cs="Times New Roman"/>
          <w:sz w:val="24"/>
          <w:lang w:val="ru-RU"/>
        </w:rPr>
      </w:pPr>
      <w:r w:rsidRPr="00B1194A">
        <w:rPr>
          <w:rFonts w:ascii="Times New Roman" w:hAnsi="Times New Roman" w:cs="Times New Roman"/>
          <w:sz w:val="24"/>
          <w:lang w:val="ru-RU"/>
        </w:rPr>
        <w:t>Педсовет</w:t>
      </w:r>
      <w:r w:rsidRPr="00B1194A">
        <w:rPr>
          <w:rFonts w:ascii="Times New Roman" w:hAnsi="Times New Roman" w:cs="Times New Roman"/>
          <w:spacing w:val="-9"/>
          <w:sz w:val="24"/>
          <w:lang w:val="ru-RU"/>
        </w:rPr>
        <w:t xml:space="preserve"> </w:t>
      </w:r>
      <w:r w:rsidR="00BB0E09">
        <w:rPr>
          <w:rFonts w:ascii="Times New Roman" w:hAnsi="Times New Roman" w:cs="Times New Roman"/>
          <w:sz w:val="24"/>
        </w:rPr>
        <w:fldChar w:fldCharType="begin"/>
      </w:r>
      <w:r w:rsidR="00BB0E09" w:rsidRPr="00BB0E09">
        <w:rPr>
          <w:rFonts w:ascii="Times New Roman" w:hAnsi="Times New Roman" w:cs="Times New Roman"/>
          <w:sz w:val="24"/>
          <w:lang w:val="ru-RU"/>
        </w:rPr>
        <w:instrText xml:space="preserve"> </w:instrText>
      </w:r>
      <w:r w:rsidR="00BB0E09">
        <w:rPr>
          <w:rFonts w:ascii="Times New Roman" w:hAnsi="Times New Roman" w:cs="Times New Roman"/>
          <w:sz w:val="24"/>
        </w:rPr>
        <w:instrText>HYPERLINK</w:instrText>
      </w:r>
      <w:r w:rsidR="00BB0E09" w:rsidRPr="00BB0E09">
        <w:rPr>
          <w:rFonts w:ascii="Times New Roman" w:hAnsi="Times New Roman" w:cs="Times New Roman"/>
          <w:sz w:val="24"/>
          <w:lang w:val="ru-RU"/>
        </w:rPr>
        <w:instrText xml:space="preserve"> "</w:instrText>
      </w:r>
      <w:r w:rsidR="00BB0E09">
        <w:rPr>
          <w:rFonts w:ascii="Times New Roman" w:hAnsi="Times New Roman" w:cs="Times New Roman"/>
          <w:sz w:val="24"/>
        </w:rPr>
        <w:instrText>http</w:instrText>
      </w:r>
      <w:r w:rsidR="00BB0E09" w:rsidRPr="00BB0E09">
        <w:rPr>
          <w:rFonts w:ascii="Times New Roman" w:hAnsi="Times New Roman" w:cs="Times New Roman"/>
          <w:sz w:val="24"/>
          <w:lang w:val="ru-RU"/>
        </w:rPr>
        <w:instrText>://</w:instrText>
      </w:r>
      <w:r w:rsidR="00BB0E09">
        <w:rPr>
          <w:rFonts w:ascii="Times New Roman" w:hAnsi="Times New Roman" w:cs="Times New Roman"/>
          <w:sz w:val="24"/>
        </w:rPr>
        <w:instrText>pedsovet</w:instrText>
      </w:r>
      <w:r w:rsidR="00BB0E09" w:rsidRPr="00BB0E09">
        <w:rPr>
          <w:rFonts w:ascii="Times New Roman" w:hAnsi="Times New Roman" w:cs="Times New Roman"/>
          <w:sz w:val="24"/>
          <w:lang w:val="ru-RU"/>
        </w:rPr>
        <w:instrText>.</w:instrText>
      </w:r>
      <w:r w:rsidR="00BB0E09">
        <w:rPr>
          <w:rFonts w:ascii="Times New Roman" w:hAnsi="Times New Roman" w:cs="Times New Roman"/>
          <w:sz w:val="24"/>
        </w:rPr>
        <w:instrText>org</w:instrText>
      </w:r>
      <w:r w:rsidR="00BB0E09" w:rsidRPr="00BB0E09">
        <w:rPr>
          <w:rFonts w:ascii="Times New Roman" w:hAnsi="Times New Roman" w:cs="Times New Roman"/>
          <w:sz w:val="24"/>
          <w:lang w:val="ru-RU"/>
        </w:rPr>
        <w:instrText>/" \</w:instrText>
      </w:r>
      <w:r w:rsidR="00BB0E09">
        <w:rPr>
          <w:rFonts w:ascii="Times New Roman" w:hAnsi="Times New Roman" w:cs="Times New Roman"/>
          <w:sz w:val="24"/>
        </w:rPr>
        <w:instrText>h</w:instrText>
      </w:r>
      <w:r w:rsidR="00BB0E09" w:rsidRPr="00BB0E09">
        <w:rPr>
          <w:rFonts w:ascii="Times New Roman" w:hAnsi="Times New Roman" w:cs="Times New Roman"/>
          <w:sz w:val="24"/>
          <w:lang w:val="ru-RU"/>
        </w:rPr>
        <w:instrText xml:space="preserve"> </w:instrText>
      </w:r>
      <w:r w:rsidR="00BB0E09">
        <w:rPr>
          <w:rFonts w:ascii="Times New Roman" w:hAnsi="Times New Roman" w:cs="Times New Roman"/>
          <w:sz w:val="24"/>
        </w:rPr>
        <w:fldChar w:fldCharType="separate"/>
      </w:r>
      <w:r w:rsidRPr="00B1194A">
        <w:rPr>
          <w:rFonts w:ascii="Times New Roman" w:hAnsi="Times New Roman" w:cs="Times New Roman"/>
          <w:sz w:val="24"/>
        </w:rPr>
        <w:t>http</w:t>
      </w:r>
      <w:r w:rsidRPr="00B1194A">
        <w:rPr>
          <w:rFonts w:ascii="Times New Roman" w:hAnsi="Times New Roman" w:cs="Times New Roman"/>
          <w:sz w:val="24"/>
          <w:lang w:val="ru-RU"/>
        </w:rPr>
        <w:t>://</w:t>
      </w:r>
      <w:proofErr w:type="spellStart"/>
      <w:r w:rsidRPr="00B1194A">
        <w:rPr>
          <w:rFonts w:ascii="Times New Roman" w:hAnsi="Times New Roman" w:cs="Times New Roman"/>
          <w:sz w:val="24"/>
        </w:rPr>
        <w:t>pedsovet</w:t>
      </w:r>
      <w:proofErr w:type="spellEnd"/>
      <w:r w:rsidRPr="00B1194A">
        <w:rPr>
          <w:rFonts w:ascii="Times New Roman" w:hAnsi="Times New Roman" w:cs="Times New Roman"/>
          <w:sz w:val="24"/>
          <w:lang w:val="ru-RU"/>
        </w:rPr>
        <w:t>.</w:t>
      </w:r>
      <w:r w:rsidRPr="00B1194A">
        <w:rPr>
          <w:rFonts w:ascii="Times New Roman" w:hAnsi="Times New Roman" w:cs="Times New Roman"/>
          <w:sz w:val="24"/>
        </w:rPr>
        <w:t>org</w:t>
      </w:r>
      <w:r w:rsidRPr="00B1194A">
        <w:rPr>
          <w:rFonts w:ascii="Times New Roman" w:hAnsi="Times New Roman" w:cs="Times New Roman"/>
          <w:spacing w:val="-6"/>
          <w:sz w:val="24"/>
          <w:lang w:val="ru-RU"/>
        </w:rPr>
        <w:t xml:space="preserve"> </w:t>
      </w:r>
      <w:r w:rsidR="00BB0E09">
        <w:rPr>
          <w:rFonts w:ascii="Times New Roman" w:hAnsi="Times New Roman" w:cs="Times New Roman"/>
          <w:spacing w:val="-6"/>
          <w:sz w:val="24"/>
          <w:lang w:val="ru-RU"/>
        </w:rPr>
        <w:fldChar w:fldCharType="end"/>
      </w:r>
      <w:r w:rsidRPr="00B1194A">
        <w:rPr>
          <w:rFonts w:ascii="Times New Roman" w:hAnsi="Times New Roman" w:cs="Times New Roman"/>
          <w:sz w:val="24"/>
          <w:lang w:val="ru-RU"/>
        </w:rPr>
        <w:t>Электронные</w:t>
      </w:r>
      <w:r w:rsidRPr="00B1194A">
        <w:rPr>
          <w:rFonts w:ascii="Times New Roman" w:hAnsi="Times New Roman" w:cs="Times New Roman"/>
          <w:spacing w:val="-6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z w:val="24"/>
          <w:lang w:val="ru-RU"/>
        </w:rPr>
        <w:t>версии</w:t>
      </w:r>
      <w:r w:rsidRPr="00B1194A">
        <w:rPr>
          <w:rFonts w:ascii="Times New Roman" w:hAnsi="Times New Roman" w:cs="Times New Roman"/>
          <w:spacing w:val="-5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spacing w:val="-2"/>
          <w:sz w:val="24"/>
          <w:lang w:val="ru-RU"/>
        </w:rPr>
        <w:t>журналов.</w:t>
      </w:r>
    </w:p>
    <w:p w:rsidR="00B809D3" w:rsidRPr="00B1194A" w:rsidRDefault="00BB0E09" w:rsidP="00B809D3">
      <w:pPr>
        <w:pStyle w:val="af"/>
        <w:spacing w:before="60" w:line="292" w:lineRule="auto"/>
        <w:ind w:left="106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fldChar w:fldCharType="begin"/>
      </w:r>
      <w:r w:rsidRPr="00BB0E09">
        <w:rPr>
          <w:rFonts w:ascii="Times New Roman" w:hAnsi="Times New Roman" w:cs="Times New Roman"/>
          <w:lang w:val="ru-RU"/>
        </w:rPr>
        <w:instrText xml:space="preserve"> </w:instrText>
      </w:r>
      <w:r>
        <w:rPr>
          <w:rFonts w:ascii="Times New Roman" w:hAnsi="Times New Roman" w:cs="Times New Roman"/>
        </w:rPr>
        <w:instrText>HYPERLINK</w:instrText>
      </w:r>
      <w:r w:rsidRPr="00BB0E09">
        <w:rPr>
          <w:rFonts w:ascii="Times New Roman" w:hAnsi="Times New Roman" w:cs="Times New Roman"/>
          <w:lang w:val="ru-RU"/>
        </w:rPr>
        <w:instrText xml:space="preserve"> "</w:instrText>
      </w:r>
      <w:r>
        <w:rPr>
          <w:rFonts w:ascii="Times New Roman" w:hAnsi="Times New Roman" w:cs="Times New Roman"/>
        </w:rPr>
        <w:instrText>http</w:instrText>
      </w:r>
      <w:r w:rsidRPr="00BB0E09">
        <w:rPr>
          <w:rFonts w:ascii="Times New Roman" w:hAnsi="Times New Roman" w:cs="Times New Roman"/>
          <w:lang w:val="ru-RU"/>
        </w:rPr>
        <w:instrText>://</w:instrText>
      </w:r>
      <w:r>
        <w:rPr>
          <w:rFonts w:ascii="Times New Roman" w:hAnsi="Times New Roman" w:cs="Times New Roman"/>
        </w:rPr>
        <w:instrText>barsuk</w:instrText>
      </w:r>
      <w:r w:rsidRPr="00BB0E09">
        <w:rPr>
          <w:rFonts w:ascii="Times New Roman" w:hAnsi="Times New Roman" w:cs="Times New Roman"/>
          <w:lang w:val="ru-RU"/>
        </w:rPr>
        <w:instrText>.</w:instrText>
      </w:r>
      <w:r>
        <w:rPr>
          <w:rFonts w:ascii="Times New Roman" w:hAnsi="Times New Roman" w:cs="Times New Roman"/>
        </w:rPr>
        <w:instrText>lenin</w:instrText>
      </w:r>
      <w:r w:rsidRPr="00BB0E09">
        <w:rPr>
          <w:rFonts w:ascii="Times New Roman" w:hAnsi="Times New Roman" w:cs="Times New Roman"/>
          <w:lang w:val="ru-RU"/>
        </w:rPr>
        <w:instrText>.</w:instrText>
      </w:r>
      <w:r>
        <w:rPr>
          <w:rFonts w:ascii="Times New Roman" w:hAnsi="Times New Roman" w:cs="Times New Roman"/>
        </w:rPr>
        <w:instrText>ru</w:instrText>
      </w:r>
      <w:r w:rsidRPr="00BB0E09">
        <w:rPr>
          <w:rFonts w:ascii="Times New Roman" w:hAnsi="Times New Roman" w:cs="Times New Roman"/>
          <w:lang w:val="ru-RU"/>
        </w:rPr>
        <w:instrText>/" \</w:instrText>
      </w:r>
      <w:r>
        <w:rPr>
          <w:rFonts w:ascii="Times New Roman" w:hAnsi="Times New Roman" w:cs="Times New Roman"/>
        </w:rPr>
        <w:instrText>h</w:instrText>
      </w:r>
      <w:r w:rsidRPr="00BB0E09">
        <w:rPr>
          <w:rFonts w:ascii="Times New Roman" w:hAnsi="Times New Roman" w:cs="Times New Roman"/>
          <w:lang w:val="ru-RU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B809D3" w:rsidRPr="00B1194A">
        <w:rPr>
          <w:rFonts w:ascii="Times New Roman" w:hAnsi="Times New Roman" w:cs="Times New Roman"/>
        </w:rPr>
        <w:t>http</w:t>
      </w:r>
      <w:r w:rsidR="00B809D3" w:rsidRPr="00B1194A">
        <w:rPr>
          <w:rFonts w:ascii="Times New Roman" w:hAnsi="Times New Roman" w:cs="Times New Roman"/>
          <w:lang w:val="ru-RU"/>
        </w:rPr>
        <w:t>://</w:t>
      </w:r>
      <w:r w:rsidR="00B809D3" w:rsidRPr="00B1194A">
        <w:rPr>
          <w:rFonts w:ascii="Times New Roman" w:hAnsi="Times New Roman" w:cs="Times New Roman"/>
        </w:rPr>
        <w:t>barsuk</w:t>
      </w:r>
      <w:r w:rsidR="00B809D3" w:rsidRPr="00B1194A">
        <w:rPr>
          <w:rFonts w:ascii="Times New Roman" w:hAnsi="Times New Roman" w:cs="Times New Roman"/>
          <w:lang w:val="ru-RU"/>
        </w:rPr>
        <w:t>.</w:t>
      </w:r>
      <w:r w:rsidR="00B809D3" w:rsidRPr="00B1194A">
        <w:rPr>
          <w:rFonts w:ascii="Times New Roman" w:hAnsi="Times New Roman" w:cs="Times New Roman"/>
        </w:rPr>
        <w:t>lenin</w:t>
      </w:r>
      <w:r w:rsidR="00B809D3" w:rsidRPr="00B1194A">
        <w:rPr>
          <w:rFonts w:ascii="Times New Roman" w:hAnsi="Times New Roman" w:cs="Times New Roman"/>
          <w:lang w:val="ru-RU"/>
        </w:rPr>
        <w:t>.</w:t>
      </w:r>
      <w:r w:rsidR="00B809D3" w:rsidRPr="00B1194A">
        <w:rPr>
          <w:rFonts w:ascii="Times New Roman" w:hAnsi="Times New Roman" w:cs="Times New Roman"/>
        </w:rPr>
        <w:t>ru</w:t>
      </w:r>
      <w:r w:rsidR="00B809D3"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>
        <w:rPr>
          <w:rFonts w:ascii="Times New Roman" w:hAnsi="Times New Roman" w:cs="Times New Roman"/>
          <w:spacing w:val="-4"/>
          <w:lang w:val="ru-RU"/>
        </w:rPr>
        <w:fldChar w:fldCharType="end"/>
      </w:r>
      <w:r w:rsidR="00B809D3" w:rsidRPr="00B1194A">
        <w:rPr>
          <w:rFonts w:ascii="Times New Roman" w:hAnsi="Times New Roman" w:cs="Times New Roman"/>
          <w:lang w:val="ru-RU"/>
        </w:rPr>
        <w:t>-</w:t>
      </w:r>
      <w:r w:rsidR="00B809D3"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="00B809D3" w:rsidRPr="00B1194A">
        <w:rPr>
          <w:rFonts w:ascii="Times New Roman" w:hAnsi="Times New Roman" w:cs="Times New Roman"/>
          <w:lang w:val="ru-RU"/>
        </w:rPr>
        <w:t>Журнал</w:t>
      </w:r>
      <w:r w:rsidR="00B809D3"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="00B809D3" w:rsidRPr="00B1194A">
        <w:rPr>
          <w:rFonts w:ascii="Times New Roman" w:hAnsi="Times New Roman" w:cs="Times New Roman"/>
          <w:lang w:val="ru-RU"/>
        </w:rPr>
        <w:t>для</w:t>
      </w:r>
      <w:r w:rsidR="00B809D3"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="00B809D3" w:rsidRPr="00B1194A">
        <w:rPr>
          <w:rFonts w:ascii="Times New Roman" w:hAnsi="Times New Roman" w:cs="Times New Roman"/>
          <w:lang w:val="ru-RU"/>
        </w:rPr>
        <w:t>детей</w:t>
      </w:r>
      <w:r w:rsidR="00B809D3"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="00B809D3" w:rsidRPr="00B1194A">
        <w:rPr>
          <w:rFonts w:ascii="Times New Roman" w:hAnsi="Times New Roman" w:cs="Times New Roman"/>
          <w:lang w:val="ru-RU"/>
        </w:rPr>
        <w:t>"Барсук"</w:t>
      </w:r>
      <w:r w:rsidR="00B809D3"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 w:rsidRPr="00BB0E09">
        <w:rPr>
          <w:rFonts w:ascii="Times New Roman" w:hAnsi="Times New Roman" w:cs="Times New Roman"/>
          <w:lang w:val="ru-RU"/>
        </w:rPr>
        <w:instrText xml:space="preserve"> </w:instrText>
      </w:r>
      <w:r>
        <w:rPr>
          <w:rFonts w:ascii="Times New Roman" w:hAnsi="Times New Roman" w:cs="Times New Roman"/>
        </w:rPr>
        <w:instrText>HYPERLINK</w:instrText>
      </w:r>
      <w:r w:rsidRPr="00BB0E09">
        <w:rPr>
          <w:rFonts w:ascii="Times New Roman" w:hAnsi="Times New Roman" w:cs="Times New Roman"/>
          <w:lang w:val="ru-RU"/>
        </w:rPr>
        <w:instrText xml:space="preserve"> "</w:instrText>
      </w:r>
      <w:r>
        <w:rPr>
          <w:rFonts w:ascii="Times New Roman" w:hAnsi="Times New Roman" w:cs="Times New Roman"/>
        </w:rPr>
        <w:instrText>http</w:instrText>
      </w:r>
      <w:r w:rsidRPr="00BB0E09">
        <w:rPr>
          <w:rFonts w:ascii="Times New Roman" w:hAnsi="Times New Roman" w:cs="Times New Roman"/>
          <w:lang w:val="ru-RU"/>
        </w:rPr>
        <w:instrText>://</w:instrText>
      </w:r>
      <w:r>
        <w:rPr>
          <w:rFonts w:ascii="Times New Roman" w:hAnsi="Times New Roman" w:cs="Times New Roman"/>
        </w:rPr>
        <w:instrText>www</w:instrText>
      </w:r>
      <w:r w:rsidRPr="00BB0E09">
        <w:rPr>
          <w:rFonts w:ascii="Times New Roman" w:hAnsi="Times New Roman" w:cs="Times New Roman"/>
          <w:lang w:val="ru-RU"/>
        </w:rPr>
        <w:instrText>.</w:instrText>
      </w:r>
      <w:r>
        <w:rPr>
          <w:rFonts w:ascii="Times New Roman" w:hAnsi="Times New Roman" w:cs="Times New Roman"/>
        </w:rPr>
        <w:instrText>kostyor</w:instrText>
      </w:r>
      <w:r w:rsidRPr="00BB0E09">
        <w:rPr>
          <w:rFonts w:ascii="Times New Roman" w:hAnsi="Times New Roman" w:cs="Times New Roman"/>
          <w:lang w:val="ru-RU"/>
        </w:rPr>
        <w:instrText>.</w:instrText>
      </w:r>
      <w:r>
        <w:rPr>
          <w:rFonts w:ascii="Times New Roman" w:hAnsi="Times New Roman" w:cs="Times New Roman"/>
        </w:rPr>
        <w:instrText>ru</w:instrText>
      </w:r>
      <w:r w:rsidRPr="00BB0E09">
        <w:rPr>
          <w:rFonts w:ascii="Times New Roman" w:hAnsi="Times New Roman" w:cs="Times New Roman"/>
          <w:lang w:val="ru-RU"/>
        </w:rPr>
        <w:instrText>/</w:instrText>
      </w:r>
      <w:r>
        <w:rPr>
          <w:rFonts w:ascii="Times New Roman" w:hAnsi="Times New Roman" w:cs="Times New Roman"/>
        </w:rPr>
        <w:instrText>archives</w:instrText>
      </w:r>
      <w:r w:rsidRPr="00BB0E09">
        <w:rPr>
          <w:rFonts w:ascii="Times New Roman" w:hAnsi="Times New Roman" w:cs="Times New Roman"/>
          <w:lang w:val="ru-RU"/>
        </w:rPr>
        <w:instrText>.</w:instrText>
      </w:r>
      <w:r>
        <w:rPr>
          <w:rFonts w:ascii="Times New Roman" w:hAnsi="Times New Roman" w:cs="Times New Roman"/>
        </w:rPr>
        <w:instrText>html</w:instrText>
      </w:r>
      <w:r w:rsidRPr="00BB0E09">
        <w:rPr>
          <w:rFonts w:ascii="Times New Roman" w:hAnsi="Times New Roman" w:cs="Times New Roman"/>
          <w:lang w:val="ru-RU"/>
        </w:rPr>
        <w:instrText>" \</w:instrText>
      </w:r>
      <w:r>
        <w:rPr>
          <w:rFonts w:ascii="Times New Roman" w:hAnsi="Times New Roman" w:cs="Times New Roman"/>
        </w:rPr>
        <w:instrText>h</w:instrText>
      </w:r>
      <w:r w:rsidRPr="00BB0E09">
        <w:rPr>
          <w:rFonts w:ascii="Times New Roman" w:hAnsi="Times New Roman" w:cs="Times New Roman"/>
          <w:lang w:val="ru-RU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B809D3" w:rsidRPr="00B1194A">
        <w:rPr>
          <w:rFonts w:ascii="Times New Roman" w:hAnsi="Times New Roman" w:cs="Times New Roman"/>
        </w:rPr>
        <w:t>http</w:t>
      </w:r>
      <w:r w:rsidR="00B809D3" w:rsidRPr="00B1194A">
        <w:rPr>
          <w:rFonts w:ascii="Times New Roman" w:hAnsi="Times New Roman" w:cs="Times New Roman"/>
          <w:lang w:val="ru-RU"/>
        </w:rPr>
        <w:t>://</w:t>
      </w:r>
      <w:r w:rsidR="00B809D3" w:rsidRPr="00B1194A">
        <w:rPr>
          <w:rFonts w:ascii="Times New Roman" w:hAnsi="Times New Roman" w:cs="Times New Roman"/>
        </w:rPr>
        <w:t>www</w:t>
      </w:r>
      <w:r w:rsidR="00B809D3" w:rsidRPr="00B1194A">
        <w:rPr>
          <w:rFonts w:ascii="Times New Roman" w:hAnsi="Times New Roman" w:cs="Times New Roman"/>
          <w:lang w:val="ru-RU"/>
        </w:rPr>
        <w:t>.</w:t>
      </w:r>
      <w:r w:rsidR="00B809D3" w:rsidRPr="00B1194A">
        <w:rPr>
          <w:rFonts w:ascii="Times New Roman" w:hAnsi="Times New Roman" w:cs="Times New Roman"/>
        </w:rPr>
        <w:t>kostyor</w:t>
      </w:r>
      <w:r w:rsidR="00B809D3" w:rsidRPr="00B1194A">
        <w:rPr>
          <w:rFonts w:ascii="Times New Roman" w:hAnsi="Times New Roman" w:cs="Times New Roman"/>
          <w:lang w:val="ru-RU"/>
        </w:rPr>
        <w:t>.</w:t>
      </w:r>
      <w:r w:rsidR="00B809D3" w:rsidRPr="00B1194A">
        <w:rPr>
          <w:rFonts w:ascii="Times New Roman" w:hAnsi="Times New Roman" w:cs="Times New Roman"/>
        </w:rPr>
        <w:t>ru</w:t>
      </w:r>
      <w:r w:rsidR="00B809D3" w:rsidRPr="00B1194A">
        <w:rPr>
          <w:rFonts w:ascii="Times New Roman" w:hAnsi="Times New Roman" w:cs="Times New Roman"/>
          <w:lang w:val="ru-RU"/>
        </w:rPr>
        <w:t>/</w:t>
      </w:r>
      <w:r w:rsidR="00B809D3" w:rsidRPr="00B1194A">
        <w:rPr>
          <w:rFonts w:ascii="Times New Roman" w:hAnsi="Times New Roman" w:cs="Times New Roman"/>
        </w:rPr>
        <w:t>archives</w:t>
      </w:r>
      <w:r w:rsidR="00B809D3" w:rsidRPr="00B1194A">
        <w:rPr>
          <w:rFonts w:ascii="Times New Roman" w:hAnsi="Times New Roman" w:cs="Times New Roman"/>
          <w:lang w:val="ru-RU"/>
        </w:rPr>
        <w:t>.</w:t>
      </w:r>
      <w:r w:rsidR="00B809D3" w:rsidRPr="00B1194A">
        <w:rPr>
          <w:rFonts w:ascii="Times New Roman" w:hAnsi="Times New Roman" w:cs="Times New Roman"/>
        </w:rPr>
        <w:t>html</w:t>
      </w:r>
      <w:r w:rsidR="00B809D3"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>
        <w:rPr>
          <w:rFonts w:ascii="Times New Roman" w:hAnsi="Times New Roman" w:cs="Times New Roman"/>
          <w:spacing w:val="-5"/>
          <w:lang w:val="ru-RU"/>
        </w:rPr>
        <w:fldChar w:fldCharType="end"/>
      </w:r>
      <w:r w:rsidR="00B809D3" w:rsidRPr="00B1194A">
        <w:rPr>
          <w:rFonts w:ascii="Times New Roman" w:hAnsi="Times New Roman" w:cs="Times New Roman"/>
          <w:lang w:val="ru-RU"/>
        </w:rPr>
        <w:t>-</w:t>
      </w:r>
      <w:r w:rsidR="00B809D3"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="00B809D3" w:rsidRPr="00B1194A">
        <w:rPr>
          <w:rFonts w:ascii="Times New Roman" w:hAnsi="Times New Roman" w:cs="Times New Roman"/>
          <w:lang w:val="ru-RU"/>
        </w:rPr>
        <w:t>Журнал</w:t>
      </w:r>
      <w:r w:rsidR="00B809D3"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="00B809D3" w:rsidRPr="00B1194A">
        <w:rPr>
          <w:rFonts w:ascii="Times New Roman" w:hAnsi="Times New Roman" w:cs="Times New Roman"/>
          <w:lang w:val="ru-RU"/>
        </w:rPr>
        <w:t>для школьников "Костёр</w:t>
      </w:r>
    </w:p>
    <w:p w:rsidR="00B809D3" w:rsidRPr="00B1194A" w:rsidRDefault="00B809D3" w:rsidP="00B809D3">
      <w:pPr>
        <w:spacing w:line="292" w:lineRule="auto"/>
        <w:rPr>
          <w:rFonts w:ascii="Times New Roman" w:hAnsi="Times New Roman" w:cs="Times New Roman"/>
          <w:lang w:val="ru-RU"/>
        </w:rPr>
        <w:sectPr w:rsidR="00B809D3" w:rsidRPr="00B1194A">
          <w:pgSz w:w="11900" w:h="16840"/>
          <w:pgMar w:top="520" w:right="460" w:bottom="280" w:left="560" w:header="720" w:footer="720" w:gutter="0"/>
          <w:cols w:space="720"/>
        </w:sectPr>
      </w:pPr>
    </w:p>
    <w:p w:rsidR="00B809D3" w:rsidRPr="00B1194A" w:rsidRDefault="00B809D3" w:rsidP="00B809D3">
      <w:pPr>
        <w:pStyle w:val="1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spacing w:val="-2"/>
          <w:lang w:val="ru-RU"/>
        </w:rPr>
        <w:lastRenderedPageBreak/>
        <w:t>МАТЕРИАЛЬНО-ТЕХНИЧЕСКОЕ</w:t>
      </w:r>
      <w:r w:rsidRPr="00B1194A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B1194A">
        <w:rPr>
          <w:rFonts w:ascii="Times New Roman" w:hAnsi="Times New Roman" w:cs="Times New Roman"/>
          <w:spacing w:val="-2"/>
          <w:lang w:val="ru-RU"/>
        </w:rPr>
        <w:t>ОБЕСПЕЧЕНИЕ</w:t>
      </w:r>
      <w:r w:rsidRPr="00B1194A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B1194A">
        <w:rPr>
          <w:rFonts w:ascii="Times New Roman" w:hAnsi="Times New Roman" w:cs="Times New Roman"/>
          <w:spacing w:val="-2"/>
          <w:lang w:val="ru-RU"/>
        </w:rPr>
        <w:t>ОБРАЗОВАТЕЛЬНОГО</w:t>
      </w:r>
      <w:r w:rsidRPr="00B1194A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B1194A">
        <w:rPr>
          <w:rFonts w:ascii="Times New Roman" w:hAnsi="Times New Roman" w:cs="Times New Roman"/>
          <w:spacing w:val="-2"/>
          <w:lang w:val="ru-RU"/>
        </w:rPr>
        <w:t>ПРОЦЕССА</w:t>
      </w:r>
    </w:p>
    <w:p w:rsidR="00B809D3" w:rsidRPr="00B1194A" w:rsidRDefault="00B809D3" w:rsidP="00B809D3">
      <w:pPr>
        <w:pStyle w:val="af"/>
        <w:rPr>
          <w:rFonts w:ascii="Times New Roman" w:hAnsi="Times New Roman" w:cs="Times New Roman"/>
          <w:b/>
          <w:sz w:val="8"/>
          <w:lang w:val="ru-RU"/>
        </w:rPr>
      </w:pPr>
      <w:r w:rsidRPr="00B1194A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67B39A7" wp14:editId="205FA4DF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1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A9117E" id="docshape12" o:spid="_x0000_s1026" style="position:absolute;margin-left:33.3pt;margin-top:5.8pt;width:528.15pt;height: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P6JtDV1AgAA+A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B809D3" w:rsidRPr="00B1194A" w:rsidRDefault="00B809D3" w:rsidP="00B809D3">
      <w:pPr>
        <w:spacing w:before="208"/>
        <w:ind w:left="106"/>
        <w:rPr>
          <w:rFonts w:ascii="Times New Roman" w:hAnsi="Times New Roman" w:cs="Times New Roman"/>
          <w:b/>
          <w:sz w:val="24"/>
          <w:lang w:val="ru-RU"/>
        </w:rPr>
      </w:pPr>
      <w:r w:rsidRPr="00B1194A">
        <w:rPr>
          <w:rFonts w:ascii="Times New Roman" w:hAnsi="Times New Roman" w:cs="Times New Roman"/>
          <w:b/>
          <w:sz w:val="24"/>
          <w:lang w:val="ru-RU"/>
        </w:rPr>
        <w:t>УЧЕБНОЕ</w:t>
      </w:r>
      <w:r w:rsidRPr="00B1194A">
        <w:rPr>
          <w:rFonts w:ascii="Times New Roman" w:hAnsi="Times New Roman" w:cs="Times New Roman"/>
          <w:b/>
          <w:spacing w:val="-7"/>
          <w:sz w:val="24"/>
          <w:lang w:val="ru-RU"/>
        </w:rPr>
        <w:t xml:space="preserve"> </w:t>
      </w:r>
      <w:r w:rsidRPr="00B1194A">
        <w:rPr>
          <w:rFonts w:ascii="Times New Roman" w:hAnsi="Times New Roman" w:cs="Times New Roman"/>
          <w:b/>
          <w:spacing w:val="-2"/>
          <w:sz w:val="24"/>
          <w:lang w:val="ru-RU"/>
        </w:rPr>
        <w:t>ОБОРУДОВАНИЕ</w:t>
      </w:r>
    </w:p>
    <w:p w:rsidR="00B809D3" w:rsidRPr="00B1194A" w:rsidRDefault="00B809D3" w:rsidP="00B809D3">
      <w:pPr>
        <w:pStyle w:val="af"/>
        <w:spacing w:before="156" w:line="292" w:lineRule="auto"/>
        <w:ind w:left="106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>Классная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доска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с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набором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приспособлений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для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крепления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таблиц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Аудиоцентр</w:t>
      </w:r>
      <w:r w:rsidRPr="00B1194A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/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магнитофон. Интерактивная доска, нетбук.</w:t>
      </w:r>
    </w:p>
    <w:p w:rsidR="00B809D3" w:rsidRPr="00B1194A" w:rsidRDefault="00B809D3" w:rsidP="00B809D3">
      <w:pPr>
        <w:pStyle w:val="af"/>
        <w:spacing w:line="292" w:lineRule="auto"/>
        <w:ind w:left="106" w:right="443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>Таблицы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природоведческого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и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обществоведческого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содержания</w:t>
      </w:r>
      <w:r w:rsidRPr="00B1194A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в</w:t>
      </w:r>
      <w:r w:rsidRPr="00B1194A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соответствии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с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программным обучением. Плакаты по основным темам естествознания, магнитные или иные (природные сообщества, леса, луга, сады, озёра и т.п.)</w:t>
      </w:r>
    </w:p>
    <w:p w:rsidR="00B809D3" w:rsidRPr="00B1194A" w:rsidRDefault="00B809D3" w:rsidP="00B809D3">
      <w:pPr>
        <w:pStyle w:val="af"/>
        <w:spacing w:line="292" w:lineRule="auto"/>
        <w:ind w:left="106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>Портреты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выдающихся</w:t>
      </w:r>
      <w:r w:rsidRPr="00B1194A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людей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России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(политических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деятелей,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военачальников,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писателей,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поэтов, композиторов и др.)</w:t>
      </w:r>
    </w:p>
    <w:p w:rsidR="00B809D3" w:rsidRPr="00B1194A" w:rsidRDefault="00B809D3" w:rsidP="00B809D3">
      <w:pPr>
        <w:pStyle w:val="af"/>
        <w:spacing w:line="292" w:lineRule="auto"/>
        <w:ind w:left="106" w:right="443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>Географические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и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исторические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карты.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Атлас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географических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и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исторических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карт. Иллюстративные материалы (альбомы, комплекты открыток и др.)</w:t>
      </w:r>
    </w:p>
    <w:p w:rsidR="00B809D3" w:rsidRPr="00B1194A" w:rsidRDefault="00B809D3" w:rsidP="00B809D3">
      <w:pPr>
        <w:pStyle w:val="1"/>
        <w:spacing w:before="187" w:line="292" w:lineRule="auto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>ОБОРУДОВАНИЕ</w:t>
      </w:r>
      <w:r w:rsidRPr="00B1194A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ДЛЯ</w:t>
      </w:r>
      <w:r w:rsidRPr="00B1194A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ПРОВЕДЕНИЯ</w:t>
      </w:r>
      <w:r w:rsidRPr="00B1194A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ЛАБОРАТОРНЫХ,</w:t>
      </w:r>
      <w:r w:rsidRPr="00B1194A">
        <w:rPr>
          <w:rFonts w:ascii="Times New Roman" w:hAnsi="Times New Roman" w:cs="Times New Roman"/>
          <w:spacing w:val="-8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ПРАКТИЧЕСКИХ</w:t>
      </w:r>
      <w:r w:rsidRPr="00B1194A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 xml:space="preserve">РАБОТ, </w:t>
      </w:r>
      <w:r w:rsidRPr="00B1194A">
        <w:rPr>
          <w:rFonts w:ascii="Times New Roman" w:hAnsi="Times New Roman" w:cs="Times New Roman"/>
          <w:spacing w:val="-2"/>
          <w:lang w:val="ru-RU"/>
        </w:rPr>
        <w:t>ДЕМОНСТРАЦИЙ</w:t>
      </w:r>
    </w:p>
    <w:p w:rsidR="00B809D3" w:rsidRPr="00B1194A" w:rsidRDefault="00B809D3" w:rsidP="00B809D3">
      <w:pPr>
        <w:pStyle w:val="af"/>
        <w:spacing w:before="94" w:line="292" w:lineRule="auto"/>
        <w:ind w:left="106" w:right="443"/>
        <w:rPr>
          <w:rFonts w:ascii="Times New Roman" w:hAnsi="Times New Roman" w:cs="Times New Roman"/>
          <w:lang w:val="ru-RU"/>
        </w:rPr>
      </w:pPr>
      <w:r w:rsidRPr="00B1194A">
        <w:rPr>
          <w:rFonts w:ascii="Times New Roman" w:hAnsi="Times New Roman" w:cs="Times New Roman"/>
          <w:lang w:val="ru-RU"/>
        </w:rPr>
        <w:t>Термометр. Гербарий. Образцы полезных ископаемых. Глобус. Пробирки. Колба. Стекло. Секундомер.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Весы.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Пипетка.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Щипцы.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Линейка.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Ножницы.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Клей.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Спиртовка.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Тарелка.</w:t>
      </w:r>
      <w:r w:rsidRPr="00B1194A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B1194A">
        <w:rPr>
          <w:rFonts w:ascii="Times New Roman" w:hAnsi="Times New Roman" w:cs="Times New Roman"/>
          <w:lang w:val="ru-RU"/>
        </w:rPr>
        <w:t>Стаканы. Фильтр (марля).</w:t>
      </w:r>
    </w:p>
    <w:p w:rsidR="00B809D3" w:rsidRPr="00B1194A" w:rsidRDefault="00B809D3" w:rsidP="00B809D3">
      <w:pPr>
        <w:pStyle w:val="af"/>
        <w:spacing w:line="274" w:lineRule="exact"/>
        <w:ind w:left="106"/>
        <w:rPr>
          <w:rFonts w:ascii="Times New Roman" w:hAnsi="Times New Roman" w:cs="Times New Roman"/>
        </w:rPr>
      </w:pPr>
      <w:proofErr w:type="spellStart"/>
      <w:r w:rsidRPr="00B1194A">
        <w:rPr>
          <w:rFonts w:ascii="Times New Roman" w:hAnsi="Times New Roman" w:cs="Times New Roman"/>
        </w:rPr>
        <w:t>Воронка</w:t>
      </w:r>
      <w:proofErr w:type="spellEnd"/>
      <w:r w:rsidRPr="00B1194A">
        <w:rPr>
          <w:rFonts w:ascii="Times New Roman" w:hAnsi="Times New Roman" w:cs="Times New Roman"/>
        </w:rPr>
        <w:t>.</w:t>
      </w:r>
      <w:r w:rsidRPr="00B1194A">
        <w:rPr>
          <w:rFonts w:ascii="Times New Roman" w:hAnsi="Times New Roman" w:cs="Times New Roman"/>
          <w:spacing w:val="-4"/>
        </w:rPr>
        <w:t xml:space="preserve"> </w:t>
      </w:r>
      <w:proofErr w:type="spellStart"/>
      <w:r w:rsidRPr="00B1194A">
        <w:rPr>
          <w:rFonts w:ascii="Times New Roman" w:hAnsi="Times New Roman" w:cs="Times New Roman"/>
        </w:rPr>
        <w:t>Цветные</w:t>
      </w:r>
      <w:proofErr w:type="spellEnd"/>
      <w:r w:rsidRPr="00B1194A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B1194A">
        <w:rPr>
          <w:rFonts w:ascii="Times New Roman" w:hAnsi="Times New Roman" w:cs="Times New Roman"/>
          <w:spacing w:val="-2"/>
        </w:rPr>
        <w:t>карандаши</w:t>
      </w:r>
      <w:proofErr w:type="spellEnd"/>
      <w:r w:rsidRPr="00B1194A">
        <w:rPr>
          <w:rFonts w:ascii="Times New Roman" w:hAnsi="Times New Roman" w:cs="Times New Roman"/>
          <w:spacing w:val="-2"/>
        </w:rPr>
        <w:t>.</w:t>
      </w:r>
    </w:p>
    <w:p w:rsidR="00B809D3" w:rsidRDefault="00B809D3" w:rsidP="00B809D3">
      <w:pPr>
        <w:spacing w:line="274" w:lineRule="exact"/>
      </w:pPr>
    </w:p>
    <w:sectPr w:rsidR="00B809D3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3000D2"/>
    <w:multiLevelType w:val="hybridMultilevel"/>
    <w:tmpl w:val="62BAFF86"/>
    <w:lvl w:ilvl="0" w:tplc="79227C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68AB33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FC4489B2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FCCA76E4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6CEE6A1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75E0E56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70340BA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8A42812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05C49F7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1B221838"/>
    <w:multiLevelType w:val="hybridMultilevel"/>
    <w:tmpl w:val="C57A8A76"/>
    <w:lvl w:ilvl="0" w:tplc="4FEC786E">
      <w:numFmt w:val="bullet"/>
      <w:lvlText w:val="-"/>
      <w:lvlJc w:val="left"/>
      <w:pPr>
        <w:ind w:left="24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C264012">
      <w:numFmt w:val="bullet"/>
      <w:lvlText w:val="•"/>
      <w:lvlJc w:val="left"/>
      <w:pPr>
        <w:ind w:left="1304" w:hanging="140"/>
      </w:pPr>
      <w:rPr>
        <w:rFonts w:hint="default"/>
        <w:lang w:val="ru-RU" w:eastAsia="en-US" w:bidi="ar-SA"/>
      </w:rPr>
    </w:lvl>
    <w:lvl w:ilvl="2" w:tplc="6582CCFA">
      <w:numFmt w:val="bullet"/>
      <w:lvlText w:val="•"/>
      <w:lvlJc w:val="left"/>
      <w:pPr>
        <w:ind w:left="2368" w:hanging="140"/>
      </w:pPr>
      <w:rPr>
        <w:rFonts w:hint="default"/>
        <w:lang w:val="ru-RU" w:eastAsia="en-US" w:bidi="ar-SA"/>
      </w:rPr>
    </w:lvl>
    <w:lvl w:ilvl="3" w:tplc="146CF44E">
      <w:numFmt w:val="bullet"/>
      <w:lvlText w:val="•"/>
      <w:lvlJc w:val="left"/>
      <w:pPr>
        <w:ind w:left="3432" w:hanging="140"/>
      </w:pPr>
      <w:rPr>
        <w:rFonts w:hint="default"/>
        <w:lang w:val="ru-RU" w:eastAsia="en-US" w:bidi="ar-SA"/>
      </w:rPr>
    </w:lvl>
    <w:lvl w:ilvl="4" w:tplc="099AB392">
      <w:numFmt w:val="bullet"/>
      <w:lvlText w:val="•"/>
      <w:lvlJc w:val="left"/>
      <w:pPr>
        <w:ind w:left="4496" w:hanging="140"/>
      </w:pPr>
      <w:rPr>
        <w:rFonts w:hint="default"/>
        <w:lang w:val="ru-RU" w:eastAsia="en-US" w:bidi="ar-SA"/>
      </w:rPr>
    </w:lvl>
    <w:lvl w:ilvl="5" w:tplc="7F3CC256">
      <w:numFmt w:val="bullet"/>
      <w:lvlText w:val="•"/>
      <w:lvlJc w:val="left"/>
      <w:pPr>
        <w:ind w:left="5560" w:hanging="140"/>
      </w:pPr>
      <w:rPr>
        <w:rFonts w:hint="default"/>
        <w:lang w:val="ru-RU" w:eastAsia="en-US" w:bidi="ar-SA"/>
      </w:rPr>
    </w:lvl>
    <w:lvl w:ilvl="6" w:tplc="EBA6E79C">
      <w:numFmt w:val="bullet"/>
      <w:lvlText w:val="•"/>
      <w:lvlJc w:val="left"/>
      <w:pPr>
        <w:ind w:left="6624" w:hanging="140"/>
      </w:pPr>
      <w:rPr>
        <w:rFonts w:hint="default"/>
        <w:lang w:val="ru-RU" w:eastAsia="en-US" w:bidi="ar-SA"/>
      </w:rPr>
    </w:lvl>
    <w:lvl w:ilvl="7" w:tplc="F45AEB50">
      <w:numFmt w:val="bullet"/>
      <w:lvlText w:val="•"/>
      <w:lvlJc w:val="left"/>
      <w:pPr>
        <w:ind w:left="7688" w:hanging="140"/>
      </w:pPr>
      <w:rPr>
        <w:rFonts w:hint="default"/>
        <w:lang w:val="ru-RU" w:eastAsia="en-US" w:bidi="ar-SA"/>
      </w:rPr>
    </w:lvl>
    <w:lvl w:ilvl="8" w:tplc="1E285776">
      <w:numFmt w:val="bullet"/>
      <w:lvlText w:val="•"/>
      <w:lvlJc w:val="left"/>
      <w:pPr>
        <w:ind w:left="8752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46EE5B2B"/>
    <w:multiLevelType w:val="hybridMultilevel"/>
    <w:tmpl w:val="B4A49FF6"/>
    <w:lvl w:ilvl="0" w:tplc="2F02BD12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FD0C39E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C8700D8A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AC7EFBC0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BD28595E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BD46C95A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22CAEDD0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FBE63930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689E0892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6B810A92"/>
    <w:multiLevelType w:val="hybridMultilevel"/>
    <w:tmpl w:val="74F2F8F8"/>
    <w:lvl w:ilvl="0" w:tplc="D6EA90B2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7FEE2B6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30C4D9A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6DD85830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918ACF42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C7A0F274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F2DEEE0A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B7D4D988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BF42D9F8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436A2"/>
    <w:rsid w:val="00524A72"/>
    <w:rsid w:val="008A7435"/>
    <w:rsid w:val="008F5916"/>
    <w:rsid w:val="00AA1D8D"/>
    <w:rsid w:val="00B1194A"/>
    <w:rsid w:val="00B47730"/>
    <w:rsid w:val="00B809D3"/>
    <w:rsid w:val="00B91BC1"/>
    <w:rsid w:val="00BB0E09"/>
    <w:rsid w:val="00CB0664"/>
    <w:rsid w:val="00E30B01"/>
    <w:rsid w:val="00EE100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D9E9514F-B06E-407E-BF06-CD34AEA65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1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1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B809D3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B809D3"/>
    <w:pPr>
      <w:widowControl w:val="0"/>
      <w:autoSpaceDE w:val="0"/>
      <w:autoSpaceDN w:val="0"/>
      <w:spacing w:before="81" w:after="0" w:line="240" w:lineRule="auto"/>
      <w:ind w:left="76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eum.ru/" TargetMode="External"/><Relationship Id="rId13" Type="http://schemas.openxmlformats.org/officeDocument/2006/relationships/hyperlink" Target="http://www.nachalka.com/biblioteka" TargetMode="External"/><Relationship Id="rId18" Type="http://schemas.openxmlformats.org/officeDocument/2006/relationships/hyperlink" Target="http://www.nachalka.com/biblioteka" TargetMode="External"/><Relationship Id="rId26" Type="http://schemas.openxmlformats.org/officeDocument/2006/relationships/hyperlink" Target="http://pedsovet.org/" TargetMode="External"/><Relationship Id="rId39" Type="http://schemas.openxmlformats.org/officeDocument/2006/relationships/hyperlink" Target="http://www.nachalka.com/biblioteka" TargetMode="External"/><Relationship Id="rId3" Type="http://schemas.openxmlformats.org/officeDocument/2006/relationships/styles" Target="styles.xml"/><Relationship Id="rId21" Type="http://schemas.openxmlformats.org/officeDocument/2006/relationships/hyperlink" Target="http://festival.1september.ru/" TargetMode="External"/><Relationship Id="rId34" Type="http://schemas.openxmlformats.org/officeDocument/2006/relationships/hyperlink" Target="http://www.nachalka.com/biblioteka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festival.1september.ru/" TargetMode="External"/><Relationship Id="rId12" Type="http://schemas.openxmlformats.org/officeDocument/2006/relationships/hyperlink" Target="http://www.nachalka.com/biblioteka" TargetMode="External"/><Relationship Id="rId17" Type="http://schemas.openxmlformats.org/officeDocument/2006/relationships/hyperlink" Target="http://festival.1september.ru/" TargetMode="External"/><Relationship Id="rId25" Type="http://schemas.openxmlformats.org/officeDocument/2006/relationships/hyperlink" Target="http://festival.1september.ru/" TargetMode="External"/><Relationship Id="rId33" Type="http://schemas.openxmlformats.org/officeDocument/2006/relationships/hyperlink" Target="http://festival.1september.ru/" TargetMode="External"/><Relationship Id="rId38" Type="http://schemas.openxmlformats.org/officeDocument/2006/relationships/hyperlink" Target="http://festival.1septembe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achalka.com/biblioteka" TargetMode="External"/><Relationship Id="rId20" Type="http://schemas.openxmlformats.org/officeDocument/2006/relationships/hyperlink" Target="http://www.nachalka.com/biblioteka" TargetMode="External"/><Relationship Id="rId29" Type="http://schemas.openxmlformats.org/officeDocument/2006/relationships/hyperlink" Target="http://festival.1september.ru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nachalka.com/biblioteka" TargetMode="External"/><Relationship Id="rId11" Type="http://schemas.openxmlformats.org/officeDocument/2006/relationships/hyperlink" Target="http://www.nachalka.com/biblioteka" TargetMode="External"/><Relationship Id="rId24" Type="http://schemas.openxmlformats.org/officeDocument/2006/relationships/hyperlink" Target="http://viki.rdf.ru/" TargetMode="External"/><Relationship Id="rId32" Type="http://schemas.openxmlformats.org/officeDocument/2006/relationships/hyperlink" Target="http://www.nachalka.com/biblioteka" TargetMode="External"/><Relationship Id="rId37" Type="http://schemas.openxmlformats.org/officeDocument/2006/relationships/hyperlink" Target="http://festival.1september.ru/" TargetMode="External"/><Relationship Id="rId40" Type="http://schemas.openxmlformats.org/officeDocument/2006/relationships/hyperlink" Target="http://festival.1septemb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edsovet.org/" TargetMode="External"/><Relationship Id="rId23" Type="http://schemas.openxmlformats.org/officeDocument/2006/relationships/hyperlink" Target="http://festival.1september.ru/" TargetMode="External"/><Relationship Id="rId28" Type="http://schemas.openxmlformats.org/officeDocument/2006/relationships/hyperlink" Target="http://festival.1september.ru/" TargetMode="External"/><Relationship Id="rId36" Type="http://schemas.openxmlformats.org/officeDocument/2006/relationships/hyperlink" Target="http://festival.1september.ru/" TargetMode="External"/><Relationship Id="rId10" Type="http://schemas.openxmlformats.org/officeDocument/2006/relationships/hyperlink" Target="http://festival.1september.ru/" TargetMode="External"/><Relationship Id="rId19" Type="http://schemas.openxmlformats.org/officeDocument/2006/relationships/hyperlink" Target="http://pedsovet.org/" TargetMode="External"/><Relationship Id="rId31" Type="http://schemas.openxmlformats.org/officeDocument/2006/relationships/hyperlink" Target="http://festival.1septemb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" TargetMode="External"/><Relationship Id="rId14" Type="http://schemas.openxmlformats.org/officeDocument/2006/relationships/hyperlink" Target="http://festival.1september.ru/" TargetMode="External"/><Relationship Id="rId22" Type="http://schemas.openxmlformats.org/officeDocument/2006/relationships/hyperlink" Target="http://viki.rdf.ru/" TargetMode="External"/><Relationship Id="rId27" Type="http://schemas.openxmlformats.org/officeDocument/2006/relationships/hyperlink" Target="http://festival.1september.ru/" TargetMode="External"/><Relationship Id="rId30" Type="http://schemas.openxmlformats.org/officeDocument/2006/relationships/hyperlink" Target="http://barsuk.lenin.ru/" TargetMode="External"/><Relationship Id="rId35" Type="http://schemas.openxmlformats.org/officeDocument/2006/relationships/hyperlink" Target="http://www.nachalka.com/bibliotek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979DE8-EB53-4C6E-8FF0-08255C5C6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23</Pages>
  <Words>6649</Words>
  <Characters>37903</Characters>
  <Application>Microsoft Office Word</Application>
  <DocSecurity>0</DocSecurity>
  <Lines>315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44464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</cp:lastModifiedBy>
  <cp:revision>6</cp:revision>
  <dcterms:created xsi:type="dcterms:W3CDTF">2013-12-23T23:15:00Z</dcterms:created>
  <dcterms:modified xsi:type="dcterms:W3CDTF">2023-01-23T05:26:00Z</dcterms:modified>
  <cp:category/>
</cp:coreProperties>
</file>